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297AC" w14:textId="77777777" w:rsidR="00E127FE" w:rsidRPr="00E127FE" w:rsidRDefault="00E127FE" w:rsidP="00E127FE"/>
    <w:p w14:paraId="2536E7A6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183000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7F4832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AE1BD5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EE11DE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119D77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CEC3F4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9B2C27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9D461F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367E37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510701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43116D" w14:textId="2FA45B45" w:rsidR="009962F6" w:rsidRDefault="00765E68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F4E2920" wp14:editId="272BBE53">
            <wp:extent cx="6840195" cy="8105688"/>
            <wp:effectExtent l="628650" t="0" r="60896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846139" cy="8112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4B992" w14:textId="1DC5D2EB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B0393C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1CEA26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0B5ADB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1D04F2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784EDA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249F2C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AB10E8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61DEE8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D90E2C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673EF1" w14:textId="77777777" w:rsidR="009962F6" w:rsidRDefault="009962F6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316D76" w14:textId="3B31C534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14:paraId="344128C0" w14:textId="77777777" w:rsidR="001E4857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bCs/>
          <w:sz w:val="24"/>
          <w:szCs w:val="24"/>
        </w:rPr>
        <w:t>Рабочая программа внеурочной деятельности кружка «Я – гражданин» со</w:t>
      </w:r>
      <w:r w:rsidRPr="002108B3">
        <w:rPr>
          <w:rFonts w:ascii="Times New Roman" w:eastAsia="Calibri" w:hAnsi="Times New Roman" w:cs="Times New Roman"/>
          <w:sz w:val="24"/>
          <w:szCs w:val="24"/>
        </w:rPr>
        <w:t>ставлена на основе примерных программ внеурочной деятельности. Начальное и основное образование/ [В.А. Горский, А.А.</w:t>
      </w:r>
      <w:r w:rsidR="00C45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08B3">
        <w:rPr>
          <w:rFonts w:ascii="Times New Roman" w:eastAsia="Calibri" w:hAnsi="Times New Roman" w:cs="Times New Roman"/>
          <w:sz w:val="24"/>
          <w:szCs w:val="24"/>
        </w:rPr>
        <w:t xml:space="preserve">Тимофеев, Д.В. Смирнов и др.]; под. ред. В.А. Горского. – М.: Просвещение, 2008. – 111с. – (Стандарты второго поколения), в соответствии с Концепцией гражданско-патриотического воспитания граждан Российской Федерации. С учетом государственной программы «Патриотическое воспитание граждан Российской Федерации». </w:t>
      </w:r>
      <w:r w:rsidRPr="0021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2108B3">
        <w:rPr>
          <w:rFonts w:ascii="Times New Roman" w:eastAsia="Calibri" w:hAnsi="Times New Roman" w:cs="Times New Roman"/>
          <w:sz w:val="24"/>
          <w:szCs w:val="24"/>
        </w:rPr>
        <w:t>Программа направлена на формирование таких личностных результатов, как гражданская идентичность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</w:t>
      </w:r>
    </w:p>
    <w:p w14:paraId="42C52245" w14:textId="77777777" w:rsidR="001E4857" w:rsidRPr="002108B3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C086B6" w14:textId="77777777" w:rsidR="001E4857" w:rsidRPr="002108B3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108B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Общая характеристика внеурочной деятельности «Я – гражданин»</w:t>
      </w:r>
    </w:p>
    <w:p w14:paraId="37FCBF32" w14:textId="77777777" w:rsidR="001E4857" w:rsidRPr="002108B3" w:rsidRDefault="001E4857" w:rsidP="001E485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гражданина страны - одно из главных условий национального возрождения. Функционально грамотный гражданин - это человек, любящий Родину, умеющий реагировать на изменения в обществе, защищать свое человеческое право. Понятие гражданственность предполагает освоение и реализацию ребенком своих прав и обязанностей по отношению к себе самому, своей семье, коллективу, к родному краю, Отечеству, планете Земля. </w:t>
      </w:r>
      <w:r w:rsidRPr="002108B3">
        <w:rPr>
          <w:rFonts w:ascii="Times New Roman" w:eastAsia="Calibri" w:hAnsi="Times New Roman" w:cs="Times New Roman"/>
          <w:sz w:val="24"/>
          <w:szCs w:val="24"/>
        </w:rPr>
        <w:t>Уже в раннем возрасте дети начинают усваивать ценности общества, в котором живут. В настоящее время в России возрождаются духовные ценности культуры и образования, значимость духовно – нравственного воспитания стали понимать и родители учащихся. О чём свидетельствует и социа</w:t>
      </w:r>
      <w:r w:rsidRPr="002108B3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льный заказ родителей, при выборе внеурочной деятельности для своих детей. Программа направлена на системный подход к формированию гражданской позиции школьника, создание условий для его самопознания и самовоспитания. При этом важно использовать педагогический потенциал социального окружения, помочь учащимся освоить общественно-исторический опыт путём вхождения в социальную среду, выработать свой индивидуальный опыт жизнедеятельности. Данная программа представляет собой определенную систему содержания, форм, методов и приемов педагогических воздействий, опирается на принципы индивидуализации,   взаимодействия личности и коллектива, развивающего воспитания и единства образовательной и воспитательной среды. Любовь к Родине, патриотические чувства формируются у детей постепенно, в процессе накопления знаний и представлений об окружающем мире, об истории и традициях русского народа, о жизни страны, о труде людей и о родной природе.   </w:t>
      </w:r>
      <w:r w:rsidRPr="002108B3">
        <w:rPr>
          <w:rFonts w:ascii="Times New Roman" w:eastAsia="Calibri" w:hAnsi="Times New Roman" w:cs="Times New Roman"/>
          <w:sz w:val="24"/>
          <w:szCs w:val="24"/>
        </w:rPr>
        <w:t xml:space="preserve"> Воспитывать на традициях, которые всегда были присущи нашей стране. Быть верными своей Родине и при не</w:t>
      </w:r>
      <w:r>
        <w:rPr>
          <w:rFonts w:ascii="Times New Roman" w:eastAsia="Calibri" w:hAnsi="Times New Roman" w:cs="Times New Roman"/>
          <w:sz w:val="24"/>
          <w:szCs w:val="24"/>
        </w:rPr>
        <w:t>обходимости стать на её защиту. Б</w:t>
      </w:r>
      <w:r w:rsidRPr="002108B3">
        <w:rPr>
          <w:rFonts w:ascii="Times New Roman" w:eastAsia="Calibri" w:hAnsi="Times New Roman" w:cs="Times New Roman"/>
          <w:sz w:val="24"/>
          <w:szCs w:val="24"/>
        </w:rPr>
        <w:t xml:space="preserve">ыть патриотом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своей Родины, значит</w:t>
      </w:r>
      <w:r w:rsidRPr="002108B3">
        <w:rPr>
          <w:rFonts w:ascii="Times New Roman" w:eastAsia="Calibri" w:hAnsi="Times New Roman" w:cs="Times New Roman"/>
          <w:sz w:val="24"/>
          <w:szCs w:val="24"/>
        </w:rPr>
        <w:t>, своими поступками доказывать заинтересовывать в том, чтобы наша страна процветала.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08B3">
        <w:rPr>
          <w:rFonts w:ascii="Times New Roman" w:eastAsia="Calibri" w:hAnsi="Times New Roman" w:cs="Times New Roman"/>
          <w:sz w:val="24"/>
          <w:szCs w:val="24"/>
        </w:rPr>
        <w:t xml:space="preserve">Разработанная </w:t>
      </w:r>
      <w:r w:rsidRPr="002108B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направлена на вовлечение учащихся в активную деятельность: участие детей в социально – значимых акциях, разработка и реализация социальных </w:t>
      </w:r>
      <w:proofErr w:type="gramStart"/>
      <w:r w:rsidRPr="002108B3">
        <w:rPr>
          <w:rFonts w:ascii="Times New Roman" w:eastAsia="Calibri" w:hAnsi="Times New Roman" w:cs="Times New Roman"/>
          <w:sz w:val="24"/>
          <w:szCs w:val="24"/>
        </w:rPr>
        <w:t>проектов,.</w:t>
      </w:r>
      <w:proofErr w:type="gramEnd"/>
      <w:r w:rsidRPr="002108B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63FBB26" w14:textId="77777777" w:rsidR="001E4857" w:rsidRPr="002108B3" w:rsidRDefault="001E4857" w:rsidP="001E485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b/>
          <w:sz w:val="24"/>
          <w:szCs w:val="24"/>
        </w:rPr>
        <w:t>Цель обучения</w:t>
      </w:r>
      <w:r w:rsidRPr="00210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21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</w:t>
      </w:r>
      <w:r w:rsidRPr="0021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</w:t>
      </w:r>
      <w:r w:rsidRPr="0021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коммуникативной компетенции через организацию занятий духовно-нравственной направленности. </w:t>
      </w:r>
    </w:p>
    <w:p w14:paraId="05FBA6C8" w14:textId="77777777" w:rsidR="00510102" w:rsidRDefault="00510102" w:rsidP="001E485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39F171" w14:textId="77777777" w:rsidR="00510102" w:rsidRDefault="00510102" w:rsidP="001E485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F04B07" w14:textId="77777777" w:rsidR="00510102" w:rsidRDefault="00510102" w:rsidP="001E485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7B1040" w14:textId="77777777" w:rsidR="001E4857" w:rsidRPr="002108B3" w:rsidRDefault="001E4857" w:rsidP="001E485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08B3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14:paraId="102B56BF" w14:textId="77777777" w:rsidR="001E4857" w:rsidRPr="002108B3" w:rsidRDefault="001E4857" w:rsidP="001E485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содействия ребенку в понимании особенностей общественных отношений в семье, городе или деревне; в селе — в родном крае, в родной стране, входящей в систему стран всего мира; понимание прав и свобод личности развитие гордости за героическое прошлое Отечества, интереса к отечественной культуре, основ здорового образа жизни;</w:t>
      </w:r>
    </w:p>
    <w:p w14:paraId="69AB9BA6" w14:textId="77777777" w:rsidR="001E4857" w:rsidRPr="002108B3" w:rsidRDefault="001E4857" w:rsidP="001E485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 xml:space="preserve">помощи в осознании своей принадлежности государству, предоставляющему каждому его гражданину определенные права и требующему исполнения определенных обязанностей; формирование патриотизма, активной гражданской позиции, </w:t>
      </w:r>
    </w:p>
    <w:p w14:paraId="777F2D55" w14:textId="77777777" w:rsidR="001E4857" w:rsidRPr="002108B3" w:rsidRDefault="001E4857" w:rsidP="001E485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обогащение знаниями, о малой и большой Родине, раскрывающими прошлое, историю, способствующими присвоению определенных норм морали, нравственности.</w:t>
      </w:r>
    </w:p>
    <w:p w14:paraId="64FB03A6" w14:textId="77777777" w:rsidR="001E4857" w:rsidRPr="002108B3" w:rsidRDefault="001E4857" w:rsidP="001E485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формирование нравственной основы личности творческих способностей, повышение уровня духовной культуры приобретение основных навыков поведения в социуме;</w:t>
      </w:r>
    </w:p>
    <w:p w14:paraId="0CC7D531" w14:textId="77777777" w:rsidR="001E4857" w:rsidRPr="002108B3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4A8321" w14:textId="77777777" w:rsidR="001E4857" w:rsidRPr="002108B3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Программа разработана для учащихся 7–11 лет. Программа рассчитана на 4 года обучения и воспитания. Во внеурочной деятельности на изучение данного курса отводится 1 ч в неделю, всего 135 часов: 67 часов в 1-2 классе и 68 часов в 3-4-м классе.</w:t>
      </w:r>
    </w:p>
    <w:p w14:paraId="6A956A05" w14:textId="77777777" w:rsidR="001E4857" w:rsidRPr="002108B3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08B3">
        <w:rPr>
          <w:rFonts w:ascii="Times New Roman" w:eastAsia="Calibri" w:hAnsi="Times New Roman" w:cs="Times New Roman"/>
          <w:b/>
          <w:sz w:val="24"/>
          <w:szCs w:val="24"/>
        </w:rPr>
        <w:t>Формы и режим занятий</w:t>
      </w:r>
    </w:p>
    <w:p w14:paraId="01112447" w14:textId="77777777" w:rsidR="001E4857" w:rsidRPr="002108B3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Максимальное использование игровых, занимательных, активных форм работы при изучении курса – благоприятные, естественные условия для понимания и усвоения детьми нравственных норм. Занятия после уроков очень привлекательны для ребят. В свободное от уроков время можно заняться творчеством, в котором раскрываются интересы и увлечения каждого ребёнка. Очень важно заинтересовать ребёнка занятиями в кружке, чтобы внеурочное время превратилось в пространство для воспитания и образования.</w:t>
      </w:r>
    </w:p>
    <w:p w14:paraId="09A95ED6" w14:textId="77777777" w:rsidR="001E4857" w:rsidRPr="002108B3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Формы работы: семейные праздники, игры, соревнования, родительские собрания, родительский лекторий, индивидуальное консультирование, совместные мероприятия, анкетирование, часы общения, экскурсии, предметные недели, встречи с ветеранами, воинами–интернационалистами, конкурсы, праздники, посвященные памятным датам. конкурсы, тематические беседы, коллективные творческие дела, викторины, проекты</w:t>
      </w:r>
    </w:p>
    <w:p w14:paraId="41A7DD35" w14:textId="77777777" w:rsidR="001E4857" w:rsidRPr="002108B3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DE18B3" w14:textId="77777777" w:rsidR="001E4857" w:rsidRPr="002108B3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08B3">
        <w:rPr>
          <w:rFonts w:ascii="Times New Roman" w:eastAsia="Calibri" w:hAnsi="Times New Roman" w:cs="Times New Roman"/>
          <w:b/>
          <w:sz w:val="24"/>
          <w:szCs w:val="24"/>
        </w:rPr>
        <w:t>Ожидаемые результаты и способы определения их результативности</w:t>
      </w:r>
    </w:p>
    <w:p w14:paraId="66667679" w14:textId="77777777" w:rsidR="001E4857" w:rsidRPr="002108B3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108B3">
        <w:rPr>
          <w:rFonts w:ascii="Times New Roman" w:eastAsia="Calibri" w:hAnsi="Times New Roman" w:cs="Times New Roman"/>
          <w:i/>
          <w:sz w:val="24"/>
          <w:szCs w:val="24"/>
        </w:rPr>
        <w:t>Личностные результаты:</w:t>
      </w:r>
    </w:p>
    <w:p w14:paraId="03DBEBEF" w14:textId="77777777" w:rsidR="001E4857" w:rsidRPr="002108B3" w:rsidRDefault="001E4857" w:rsidP="001E485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 xml:space="preserve">осознание себя членом общества и государства самоопределение своей российской гражданской идентичности, чувство любви к своей стране, выражающееся в интересе к ее истории и культуре, </w:t>
      </w:r>
    </w:p>
    <w:p w14:paraId="26F6D97C" w14:textId="77777777" w:rsidR="001E4857" w:rsidRPr="002108B3" w:rsidRDefault="001E4857" w:rsidP="001E485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lastRenderedPageBreak/>
        <w:t>осознание своей этнической и культурной принадлежности в контексте единого и целостного отечества при всем разнообразии культур, национальностей, религий России;</w:t>
      </w:r>
    </w:p>
    <w:p w14:paraId="67024396" w14:textId="77777777" w:rsidR="001E4857" w:rsidRPr="002108B3" w:rsidRDefault="001E4857" w:rsidP="001E485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уважительное отношение к иному мнению, истории и культуре других народов России;</w:t>
      </w:r>
    </w:p>
    <w:p w14:paraId="5CE7ADA7" w14:textId="77777777" w:rsidR="001E4857" w:rsidRPr="002108B3" w:rsidRDefault="001E4857" w:rsidP="001E485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уважение к людям других национальностей, вероисповедания, культуры на основе понимания и принятия базовых общечеловеческих ценностей;</w:t>
      </w:r>
    </w:p>
    <w:p w14:paraId="3EFDC98B" w14:textId="77777777" w:rsidR="001E4857" w:rsidRPr="002108B3" w:rsidRDefault="001E4857" w:rsidP="001E485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способность к адекватной самооценке с опорой на знание основных моральных норм, требующих для своего выполнения развития самостоятельности и личной ответственности за свои поступки.</w:t>
      </w:r>
    </w:p>
    <w:p w14:paraId="2929A639" w14:textId="77777777" w:rsidR="001E4857" w:rsidRPr="002108B3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108B3">
        <w:rPr>
          <w:rFonts w:ascii="Times New Roman" w:eastAsia="Calibri" w:hAnsi="Times New Roman" w:cs="Times New Roman"/>
          <w:i/>
          <w:sz w:val="24"/>
          <w:szCs w:val="24"/>
        </w:rPr>
        <w:t>Метапредметные результаты:</w:t>
      </w:r>
    </w:p>
    <w:p w14:paraId="3DDAB28C" w14:textId="77777777" w:rsidR="001E4857" w:rsidRPr="002108B3" w:rsidRDefault="001E4857" w:rsidP="001E485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способность регулировать собственную деятельность (в том числе учебную, направленную на познание закономерностей социальной действительности;</w:t>
      </w:r>
    </w:p>
    <w:p w14:paraId="0A007689" w14:textId="77777777" w:rsidR="001E4857" w:rsidRPr="002108B3" w:rsidRDefault="001E4857" w:rsidP="001E485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умение осуществлять информационный поиск для выполнения учебных задач;</w:t>
      </w:r>
    </w:p>
    <w:p w14:paraId="4ED018CC" w14:textId="77777777" w:rsidR="001E4857" w:rsidRPr="002108B3" w:rsidRDefault="001E4857" w:rsidP="001E485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освоение правил и норм социокультурного взаимодействия со взрослыми и сверстниками в сообществах разного типа (класс, школа, семья, учреждения культуры в городе, т.д.).</w:t>
      </w:r>
    </w:p>
    <w:p w14:paraId="20541856" w14:textId="77777777" w:rsidR="001E4857" w:rsidRPr="002108B3" w:rsidRDefault="001E4857" w:rsidP="001E485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способность регулировать собственную деятельность (в том числе учебную, направленную на познание закономерностей социальной действительности;</w:t>
      </w:r>
    </w:p>
    <w:p w14:paraId="553666FE" w14:textId="77777777" w:rsidR="001E4857" w:rsidRPr="002108B3" w:rsidRDefault="001E4857" w:rsidP="001E485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 xml:space="preserve">способность использовать источники художественного наследия в пересказе, анализировать тексты, пересказы, ответы товарищей, </w:t>
      </w:r>
    </w:p>
    <w:p w14:paraId="231A109E" w14:textId="77777777" w:rsidR="001E4857" w:rsidRPr="002108B3" w:rsidRDefault="001E4857" w:rsidP="001E485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приобретение навыков культуры общения (дома, в школе, в обществе).</w:t>
      </w:r>
    </w:p>
    <w:p w14:paraId="39FC37EB" w14:textId="77777777" w:rsidR="001E4857" w:rsidRPr="002108B3" w:rsidRDefault="001E4857" w:rsidP="001E485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совершенствование в умениях чтения, слушания обществоведческой литературы, историко-художественной и историко-популярной литературы,</w:t>
      </w:r>
    </w:p>
    <w:p w14:paraId="1BFA06E5" w14:textId="77777777" w:rsidR="001E4857" w:rsidRPr="002108B3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108B3">
        <w:rPr>
          <w:rFonts w:ascii="Times New Roman" w:eastAsia="Calibri" w:hAnsi="Times New Roman" w:cs="Times New Roman"/>
          <w:i/>
          <w:sz w:val="24"/>
          <w:szCs w:val="24"/>
        </w:rPr>
        <w:t>Предметные результаты:</w:t>
      </w:r>
    </w:p>
    <w:p w14:paraId="61E72E78" w14:textId="77777777" w:rsidR="001E4857" w:rsidRPr="002108B3" w:rsidRDefault="001E4857" w:rsidP="001E485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усвоение первоначальных сведений о правах и свободах человека, об обществе и роли человека в нем;</w:t>
      </w:r>
    </w:p>
    <w:p w14:paraId="7CEEA308" w14:textId="77777777" w:rsidR="001E4857" w:rsidRPr="002108B3" w:rsidRDefault="001E4857" w:rsidP="001E485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 xml:space="preserve">владение базовым понятийным аппаратом (доступным для осознания младшим школьником), необходимым для получения дальнейшего правового образования. Иметь представление о понятиях: равноправие, хороший поступок, плохой поступок, правило, закон, права человека, религия, вероисповедание, социальная помощь, Конституция, Декларация и Конвенция ООН, ребенок, государство, гражданство, социальная защита, инвалид, милосердие, родословная, здоровый образ жизни, дискриминация, раса, расизм, право, свобода, обязанность, ответственность. </w:t>
      </w:r>
    </w:p>
    <w:p w14:paraId="69F16A42" w14:textId="77777777" w:rsidR="001E4857" w:rsidRPr="002108B3" w:rsidRDefault="001E4857" w:rsidP="001E485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владение навыками устанавливать и выявлять причинно-следственные связи в социуме;</w:t>
      </w:r>
    </w:p>
    <w:p w14:paraId="6D8645A8" w14:textId="77777777" w:rsidR="001E4857" w:rsidRPr="002108B3" w:rsidRDefault="001E4857" w:rsidP="001E485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овладение основами правовой грамотности, правилами правового и нравственного поведения.</w:t>
      </w:r>
    </w:p>
    <w:p w14:paraId="532B3C82" w14:textId="77777777" w:rsidR="001E4857" w:rsidRPr="002108B3" w:rsidRDefault="001E4857" w:rsidP="001E485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8B3">
        <w:rPr>
          <w:rFonts w:ascii="Times New Roman" w:eastAsia="Calibri" w:hAnsi="Times New Roman" w:cs="Times New Roman"/>
          <w:sz w:val="24"/>
          <w:szCs w:val="24"/>
        </w:rPr>
        <w:t>знание наиболее значимых событий в истории материальной и духовной культуры России.</w:t>
      </w:r>
    </w:p>
    <w:p w14:paraId="3CBD3872" w14:textId="77777777" w:rsidR="001E4857" w:rsidRPr="002108B3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2B3280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</w:p>
    <w:p w14:paraId="0E3D1E1D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14:paraId="59B8E832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«Я – гражданин России». 33 часа</w:t>
      </w:r>
    </w:p>
    <w:p w14:paraId="25B09FB5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03EB988E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Направление «Моя семья» (5 ч.)</w:t>
      </w:r>
    </w:p>
    <w:p w14:paraId="0048431A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lastRenderedPageBreak/>
        <w:tab/>
        <w:t>Разгадывание ребуса «7Я», понятие «Семья», рисунок «Моя семья»; домашние обязанности, семейные традиции и праздники, рисование дома для всей семьи; сюжетно-ролевая игра «Семья», рисование портрета мамы, чтение стихов, пение песен о маме; изготовление подарка маме; игровое развлечение «Вместе с мамой».</w:t>
      </w:r>
    </w:p>
    <w:p w14:paraId="6F42E2CE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>Направление «Я - человек» (1</w:t>
      </w:r>
      <w:r w:rsidRPr="00186AA8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190A2A">
        <w:rPr>
          <w:rFonts w:ascii="Times New Roman" w:eastAsia="Calibri" w:hAnsi="Times New Roman" w:cs="Times New Roman"/>
          <w:b/>
          <w:sz w:val="24"/>
          <w:szCs w:val="24"/>
        </w:rPr>
        <w:t xml:space="preserve"> ч.)</w:t>
      </w:r>
    </w:p>
    <w:p w14:paraId="7403F909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spellStart"/>
      <w:r w:rsidRPr="00190A2A">
        <w:rPr>
          <w:rFonts w:ascii="Times New Roman" w:eastAsia="Calibri" w:hAnsi="Times New Roman" w:cs="Times New Roman"/>
          <w:sz w:val="24"/>
          <w:szCs w:val="24"/>
        </w:rPr>
        <w:t>Самопредставление</w:t>
      </w:r>
      <w:proofErr w:type="spellEnd"/>
      <w:r w:rsidRPr="00190A2A">
        <w:rPr>
          <w:rFonts w:ascii="Times New Roman" w:eastAsia="Calibri" w:hAnsi="Times New Roman" w:cs="Times New Roman"/>
          <w:sz w:val="24"/>
          <w:szCs w:val="24"/>
        </w:rPr>
        <w:t>. Я и мои таланты. Моя будущая профессия.</w:t>
      </w:r>
    </w:p>
    <w:p w14:paraId="5775D4C4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>Направление «Я и  Отечество» (</w:t>
      </w:r>
      <w:r w:rsidRPr="00CA763C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Pr="00190A2A">
        <w:rPr>
          <w:rFonts w:ascii="Times New Roman" w:eastAsia="Calibri" w:hAnsi="Times New Roman" w:cs="Times New Roman"/>
          <w:b/>
          <w:sz w:val="24"/>
          <w:szCs w:val="24"/>
        </w:rPr>
        <w:t xml:space="preserve"> ч.)</w:t>
      </w:r>
    </w:p>
    <w:p w14:paraId="5E703ED7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  <w:t>Москва – главный город нашей Родины, пословицы о Родине; рассказ о Российском флаге, раскрашивание нарисованного флага; пение русских народных песен, частушек, колядок; рисование на тему «Моя Родина». Этот День Победы!</w:t>
      </w:r>
    </w:p>
    <w:p w14:paraId="13279D91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</w:r>
      <w:r w:rsidRPr="00190A2A">
        <w:rPr>
          <w:rFonts w:ascii="Times New Roman" w:eastAsia="Calibri" w:hAnsi="Times New Roman" w:cs="Times New Roman"/>
          <w:b/>
          <w:sz w:val="24"/>
          <w:szCs w:val="24"/>
        </w:rPr>
        <w:t>Направление «Я и природа» (4 ч.)</w:t>
      </w:r>
    </w:p>
    <w:p w14:paraId="71D486E2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  <w:t>Времена года и явления природы. Сбор информации для индивидуальных проектов – «Поможем, чем сможем»</w:t>
      </w:r>
    </w:p>
    <w:p w14:paraId="014789AF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 В КОНЦЕ 1-ГО КЛАССА</w:t>
      </w:r>
    </w:p>
    <w:p w14:paraId="3079C289" w14:textId="77777777" w:rsidR="001E4857" w:rsidRPr="00190A2A" w:rsidRDefault="001E4857" w:rsidP="001E485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сформированы представления о семье, членах семьи; коллективе, членах коллектива, правилах общения в коллективе; о профессиях людей, своих родителей; о Родине, малой Родине;</w:t>
      </w:r>
    </w:p>
    <w:p w14:paraId="4A28D1F2" w14:textId="77777777" w:rsidR="001E4857" w:rsidRPr="00190A2A" w:rsidRDefault="001E4857" w:rsidP="001E485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получат возможность осознать свою значимость в семье, в коллективе, проявить чувство уважения к членам своей семьи, коллектива;</w:t>
      </w:r>
    </w:p>
    <w:p w14:paraId="1B0AFD88" w14:textId="77777777" w:rsidR="001E4857" w:rsidRPr="00190A2A" w:rsidRDefault="001E4857" w:rsidP="001E485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получат возможность участвовать в КТД; участвовать в проектной деятельности;</w:t>
      </w:r>
    </w:p>
    <w:p w14:paraId="0FAD06A7" w14:textId="77777777" w:rsidR="001E4857" w:rsidRPr="00190A2A" w:rsidRDefault="001E4857" w:rsidP="001E485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узнают о профессиях людей, своих родителей; о том, что дети берегут покой членов семьи, готовы помочь старшим в работе по дому, не создают конфликтов, умеют держать данное слово, заботятся о своей семье.</w:t>
      </w:r>
    </w:p>
    <w:p w14:paraId="7BE4E9A4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E42288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</w:p>
    <w:p w14:paraId="260D68E4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14:paraId="6B7DB01E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«Я – гражданин России». 34 часа</w:t>
      </w:r>
    </w:p>
    <w:p w14:paraId="4FDA5F11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077DE5DF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Направление «Моя семья» (4 ч.)</w:t>
      </w:r>
    </w:p>
    <w:p w14:paraId="03E85590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  <w:t>Рассказы детей о членах семьи из личного опыта, традиции и праздники моей семьи. Представления о семье, семейных традициях и праздниках. Любовь и уважение к своим родителям семейные праздники.</w:t>
      </w:r>
    </w:p>
    <w:p w14:paraId="0327159C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</w:r>
      <w:r w:rsidRPr="00190A2A">
        <w:rPr>
          <w:rFonts w:ascii="Times New Roman" w:eastAsia="Calibri" w:hAnsi="Times New Roman" w:cs="Times New Roman"/>
          <w:b/>
          <w:sz w:val="24"/>
          <w:szCs w:val="24"/>
        </w:rPr>
        <w:t>Направление «Я - человек» (6 ч.)</w:t>
      </w:r>
    </w:p>
    <w:p w14:paraId="0D74C02A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90A2A">
        <w:rPr>
          <w:rFonts w:ascii="Times New Roman" w:eastAsia="Calibri" w:hAnsi="Times New Roman" w:cs="Times New Roman"/>
          <w:sz w:val="24"/>
          <w:szCs w:val="24"/>
        </w:rPr>
        <w:t>Доброта, отзывчивость взаимопомощь. Чтение  и обсуждение стихотворения В. Маяковского «Что такое хорошо…». Чтение и обсуждение стихотворения «Петя мечтает» Б. Заходера. Лень, последствия. Милосердие, чувство дружбы и коллективизма. Проект «Я помогаю…». Взаимопонимание, творческая активность.</w:t>
      </w:r>
      <w:r w:rsidRPr="00190A2A">
        <w:rPr>
          <w:rFonts w:ascii="Times New Roman" w:eastAsia="Calibri" w:hAnsi="Times New Roman" w:cs="Times New Roman"/>
          <w:sz w:val="24"/>
          <w:szCs w:val="24"/>
        </w:rPr>
        <w:tab/>
      </w:r>
    </w:p>
    <w:p w14:paraId="52FCD178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Направление «Я и  Отечество» (18 ч.)</w:t>
      </w:r>
    </w:p>
    <w:p w14:paraId="47FCBAA4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  <w:t>Хабаровск. Символика Хабаровска и Хабаровского края. Старинные предания. Создание оберегов. Рисование русского орнамента. Знаменитые люди города. Праздники, народные игры.</w:t>
      </w:r>
    </w:p>
    <w:p w14:paraId="4590FB72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</w:r>
      <w:r w:rsidRPr="00190A2A">
        <w:rPr>
          <w:rFonts w:ascii="Times New Roman" w:eastAsia="Calibri" w:hAnsi="Times New Roman" w:cs="Times New Roman"/>
          <w:b/>
          <w:sz w:val="24"/>
          <w:szCs w:val="24"/>
        </w:rPr>
        <w:t>Направление «Я и планета» (5 ч.)</w:t>
      </w:r>
    </w:p>
    <w:p w14:paraId="660B2465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  <w:t>Бережное отношение к природе.</w:t>
      </w:r>
    </w:p>
    <w:p w14:paraId="54802AAE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F235F1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 В КОНЦЕ 2-ГО КЛАССА</w:t>
      </w:r>
    </w:p>
    <w:p w14:paraId="0E0C4B80" w14:textId="77777777" w:rsidR="001E4857" w:rsidRPr="00190A2A" w:rsidRDefault="001E4857" w:rsidP="001E485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lastRenderedPageBreak/>
        <w:t>сформированы понятия “родня”, “дружба”, “Отечество”;</w:t>
      </w:r>
    </w:p>
    <w:p w14:paraId="08B92507" w14:textId="77777777" w:rsidR="001E4857" w:rsidRPr="00190A2A" w:rsidRDefault="001E4857" w:rsidP="001E485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получат возможность участвовать в коллективных творческих делах, в проектной деятельности.</w:t>
      </w:r>
    </w:p>
    <w:p w14:paraId="41CE2182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E85943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</w:p>
    <w:p w14:paraId="3BB51B6F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p w14:paraId="2DEA3EBA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«Я – гражданин России». 34 часа</w:t>
      </w:r>
    </w:p>
    <w:p w14:paraId="0E753167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40F4E900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Направление «Моя семья» (5 ч.)</w:t>
      </w:r>
    </w:p>
    <w:p w14:paraId="0E9B81C4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  <w:t>Самые родные для нас слова: «мама, Родина, семья». Старт поисковой операции «Как образовалась моя семья</w:t>
      </w:r>
      <w:proofErr w:type="gramStart"/>
      <w:r w:rsidRPr="00190A2A">
        <w:rPr>
          <w:rFonts w:ascii="Times New Roman" w:eastAsia="Calibri" w:hAnsi="Times New Roman" w:cs="Times New Roman"/>
          <w:sz w:val="24"/>
          <w:szCs w:val="24"/>
        </w:rPr>
        <w:t>» .</w:t>
      </w:r>
      <w:proofErr w:type="gramEnd"/>
      <w:r w:rsidRPr="00190A2A">
        <w:rPr>
          <w:rFonts w:ascii="Times New Roman" w:eastAsia="Calibri" w:hAnsi="Times New Roman" w:cs="Times New Roman"/>
          <w:sz w:val="24"/>
          <w:szCs w:val="24"/>
        </w:rPr>
        <w:t xml:space="preserve"> КТД «Семейный альбом»</w:t>
      </w:r>
    </w:p>
    <w:p w14:paraId="7ECDEABB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</w:r>
      <w:r w:rsidRPr="00190A2A">
        <w:rPr>
          <w:rFonts w:ascii="Times New Roman" w:eastAsia="Calibri" w:hAnsi="Times New Roman" w:cs="Times New Roman"/>
          <w:b/>
          <w:sz w:val="24"/>
          <w:szCs w:val="24"/>
        </w:rPr>
        <w:t xml:space="preserve">Направление «Я - человек» </w:t>
      </w:r>
      <w:proofErr w:type="gramStart"/>
      <w:r w:rsidRPr="00190A2A">
        <w:rPr>
          <w:rFonts w:ascii="Times New Roman" w:eastAsia="Calibri" w:hAnsi="Times New Roman" w:cs="Times New Roman"/>
          <w:b/>
          <w:sz w:val="24"/>
          <w:szCs w:val="24"/>
        </w:rPr>
        <w:t>( 10</w:t>
      </w:r>
      <w:proofErr w:type="gramEnd"/>
      <w:r w:rsidRPr="00190A2A">
        <w:rPr>
          <w:rFonts w:ascii="Times New Roman" w:eastAsia="Calibri" w:hAnsi="Times New Roman" w:cs="Times New Roman"/>
          <w:b/>
          <w:sz w:val="24"/>
          <w:szCs w:val="24"/>
        </w:rPr>
        <w:t xml:space="preserve"> ч.)</w:t>
      </w:r>
    </w:p>
    <w:p w14:paraId="3CB3006B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90A2A">
        <w:rPr>
          <w:rFonts w:ascii="Times New Roman" w:eastAsia="Calibri" w:hAnsi="Times New Roman" w:cs="Times New Roman"/>
          <w:sz w:val="24"/>
          <w:szCs w:val="24"/>
        </w:rPr>
        <w:t>Мы школьники, а это значит. Моё хочу и моё надо. Друг в моей жизни. За что уважают в семье и обществе. Игра – практикум «Подари другому радость». Полезные и вредные привычки. Умеешь ли ты дружить. Как научиться разговаривать с людьми. Как научиться преодолевать трудности вместе. Как понять друг друга без слов. Красота и здоровье.</w:t>
      </w:r>
    </w:p>
    <w:p w14:paraId="3A23E5B5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Направление «Я и  Отечество» (11 ч.)</w:t>
      </w:r>
    </w:p>
    <w:p w14:paraId="0E302C9F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  <w:t>Кто такие патриоты? Беседа: «Что значит быть счастливым в своей стране». Чем и кем славен мой город? Интересные факты из газет и журналов о моей стране, крае, городе. Музыка русского народа. Мастер – класс по созданию куклы-берегини. Викторина «Золотое кольцо России». Праздник для мальчиков «Защитники Родины». День памяти. Заочная экскурсия «две столицы». Подвижные игры на свежем воздухе.</w:t>
      </w:r>
      <w:r w:rsidRPr="00190A2A">
        <w:rPr>
          <w:rFonts w:ascii="Times New Roman" w:eastAsia="Calibri" w:hAnsi="Times New Roman" w:cs="Times New Roman"/>
          <w:sz w:val="24"/>
          <w:szCs w:val="24"/>
        </w:rPr>
        <w:tab/>
      </w:r>
    </w:p>
    <w:p w14:paraId="692C7766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Направление «Я и планета» (8 ч.)</w:t>
      </w:r>
    </w:p>
    <w:p w14:paraId="69ED6143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«Борьба с лесными пожарами». Презентации исследовательских проектов на школьной научно – практической конференции. Проблемы загрязнения окружающей среды. Как я их вижу.</w:t>
      </w:r>
    </w:p>
    <w:p w14:paraId="52B9460B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Игра – путешествие «Лидер»</w:t>
      </w:r>
    </w:p>
    <w:p w14:paraId="28C0F3C2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</w:r>
    </w:p>
    <w:p w14:paraId="0D541233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 В КОНЦЕ 3-ГО КЛАССА</w:t>
      </w:r>
    </w:p>
    <w:p w14:paraId="6D4AF542" w14:textId="77777777" w:rsidR="001E4857" w:rsidRPr="00190A2A" w:rsidRDefault="001E4857" w:rsidP="001E4857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сформировано умение беречь природу; интерес к участию в социально-значимых акциях, направленных на улучшение окружающей среды, в исследовательской деятельности;</w:t>
      </w:r>
    </w:p>
    <w:p w14:paraId="6FAFD0CC" w14:textId="77777777" w:rsidR="001E4857" w:rsidRPr="00190A2A" w:rsidRDefault="001E4857" w:rsidP="001E4857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получат возможность участвовать в создании экологических проектов: “Брешь в зелёном царстве”, “Влияние автомобильного транспорта на атмосферный воздух”, “Янтарное светило”, “Знакомство с историческим прошлым, настоящим нашей страны”.</w:t>
      </w:r>
    </w:p>
    <w:p w14:paraId="46EA0AA2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A6D1AE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C6B81B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91D0FC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</w:p>
    <w:p w14:paraId="000AF99D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p w14:paraId="4016BA00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«Я – гражданин России». 34 часа</w:t>
      </w:r>
    </w:p>
    <w:p w14:paraId="42EA7428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3777080F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Направление «Моя семья» (6 ч.)</w:t>
      </w:r>
    </w:p>
    <w:p w14:paraId="6C7D0602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  <w:t>Доброе семя – добрый и всход. Моя семья в годы Великой Отечественной войны. КТД «Мама, папа, я – очень дружная семья»</w:t>
      </w:r>
    </w:p>
    <w:p w14:paraId="135C5D69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</w:r>
      <w:r w:rsidRPr="00190A2A">
        <w:rPr>
          <w:rFonts w:ascii="Times New Roman" w:eastAsia="Calibri" w:hAnsi="Times New Roman" w:cs="Times New Roman"/>
          <w:b/>
          <w:sz w:val="24"/>
          <w:szCs w:val="24"/>
        </w:rPr>
        <w:t xml:space="preserve">Направление «Я - человек» </w:t>
      </w:r>
      <w:proofErr w:type="gramStart"/>
      <w:r w:rsidRPr="00190A2A">
        <w:rPr>
          <w:rFonts w:ascii="Times New Roman" w:eastAsia="Calibri" w:hAnsi="Times New Roman" w:cs="Times New Roman"/>
          <w:b/>
          <w:sz w:val="24"/>
          <w:szCs w:val="24"/>
        </w:rPr>
        <w:t>( 8</w:t>
      </w:r>
      <w:proofErr w:type="gramEnd"/>
      <w:r w:rsidRPr="00190A2A">
        <w:rPr>
          <w:rFonts w:ascii="Times New Roman" w:eastAsia="Calibri" w:hAnsi="Times New Roman" w:cs="Times New Roman"/>
          <w:b/>
          <w:sz w:val="24"/>
          <w:szCs w:val="24"/>
        </w:rPr>
        <w:t xml:space="preserve"> ч.)</w:t>
      </w:r>
    </w:p>
    <w:p w14:paraId="59784129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90A2A">
        <w:rPr>
          <w:rFonts w:ascii="Times New Roman" w:eastAsia="Calibri" w:hAnsi="Times New Roman" w:cs="Times New Roman"/>
          <w:sz w:val="24"/>
          <w:szCs w:val="24"/>
        </w:rPr>
        <w:t xml:space="preserve">Я имею право. Кодекс моих прав. «Благодарность – это…». Умеем ли мы </w:t>
      </w:r>
      <w:proofErr w:type="gramStart"/>
      <w:r w:rsidRPr="00190A2A">
        <w:rPr>
          <w:rFonts w:ascii="Times New Roman" w:eastAsia="Calibri" w:hAnsi="Times New Roman" w:cs="Times New Roman"/>
          <w:sz w:val="24"/>
          <w:szCs w:val="24"/>
        </w:rPr>
        <w:t>обижаться..</w:t>
      </w:r>
      <w:proofErr w:type="gramEnd"/>
      <w:r w:rsidRPr="00190A2A">
        <w:rPr>
          <w:rFonts w:ascii="Times New Roman" w:eastAsia="Calibri" w:hAnsi="Times New Roman" w:cs="Times New Roman"/>
          <w:sz w:val="24"/>
          <w:szCs w:val="24"/>
        </w:rPr>
        <w:t xml:space="preserve"> «Мои мечты – мои желания». Час откровенного разговора «Считаете ли вы себя культурным человеком?». Круговая беседа – представление «Я и мои таланты». Сюжетно-ролевая игра «Пассажиры»</w:t>
      </w:r>
    </w:p>
    <w:p w14:paraId="7568AEB0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 xml:space="preserve">Направление «Я </w:t>
      </w:r>
      <w:proofErr w:type="gramStart"/>
      <w:r w:rsidRPr="00190A2A">
        <w:rPr>
          <w:rFonts w:ascii="Times New Roman" w:eastAsia="Calibri" w:hAnsi="Times New Roman" w:cs="Times New Roman"/>
          <w:b/>
          <w:sz w:val="24"/>
          <w:szCs w:val="24"/>
        </w:rPr>
        <w:t>и  Отечество</w:t>
      </w:r>
      <w:proofErr w:type="gramEnd"/>
      <w:r w:rsidRPr="00190A2A">
        <w:rPr>
          <w:rFonts w:ascii="Times New Roman" w:eastAsia="Calibri" w:hAnsi="Times New Roman" w:cs="Times New Roman"/>
          <w:b/>
          <w:sz w:val="24"/>
          <w:szCs w:val="24"/>
        </w:rPr>
        <w:t>» ( 13ч.)</w:t>
      </w:r>
    </w:p>
    <w:p w14:paraId="4C028C40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  <w:t xml:space="preserve">Я – гражданин России. Символы Российских городов. Чудо, сотворенное когда-то. Я бы с песни начал свой рассказ. Города -  герои. Юные герои Великой Отечественной войны. </w:t>
      </w:r>
      <w:proofErr w:type="spellStart"/>
      <w:r w:rsidRPr="00190A2A">
        <w:rPr>
          <w:rFonts w:ascii="Times New Roman" w:eastAsia="Calibri" w:hAnsi="Times New Roman" w:cs="Times New Roman"/>
          <w:sz w:val="24"/>
          <w:szCs w:val="24"/>
        </w:rPr>
        <w:t>Военно</w:t>
      </w:r>
      <w:proofErr w:type="spellEnd"/>
      <w:r w:rsidRPr="00190A2A">
        <w:rPr>
          <w:rFonts w:ascii="Times New Roman" w:eastAsia="Calibri" w:hAnsi="Times New Roman" w:cs="Times New Roman"/>
          <w:sz w:val="24"/>
          <w:szCs w:val="24"/>
        </w:rPr>
        <w:t xml:space="preserve"> – спортивная игра «Следопыт». Конкурс презентаций о городах России. Мастер – класс «Русские орнаменты». Знакомство с Книгой Памяти</w:t>
      </w:r>
      <w:r w:rsidRPr="00190A2A">
        <w:rPr>
          <w:rFonts w:ascii="Times New Roman" w:eastAsia="Calibri" w:hAnsi="Times New Roman" w:cs="Times New Roman"/>
          <w:sz w:val="24"/>
          <w:szCs w:val="24"/>
        </w:rPr>
        <w:tab/>
      </w:r>
    </w:p>
    <w:p w14:paraId="18CB45E6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Направление «Я и планета» (7 ч.)</w:t>
      </w:r>
    </w:p>
    <w:p w14:paraId="49454971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ab/>
        <w:t>Загадки окружающего мира. В лесу шуметь не нужно, живи с природой дружно! Деловая игра: «Мы вместе». Мы в ответе за планету!</w:t>
      </w:r>
    </w:p>
    <w:p w14:paraId="021F596F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 В КОНЦЕ 4-ГО КЛАССА</w:t>
      </w:r>
    </w:p>
    <w:p w14:paraId="07B6A196" w14:textId="77777777" w:rsidR="001E4857" w:rsidRPr="00190A2A" w:rsidRDefault="001E4857" w:rsidP="001E4857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сформировано представление о том, что настоящий гражданин любит и гордится своей Родиной, любит и бережет природу, занимает активную позицию в борьбе за сохранение мира на Земле, готов к защите своей Родины.</w:t>
      </w:r>
    </w:p>
    <w:p w14:paraId="0461BC0F" w14:textId="77777777" w:rsidR="001E4857" w:rsidRPr="00190A2A" w:rsidRDefault="001E4857" w:rsidP="001E4857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сформировано представление о том, что настоящий сын и дочь берегут покой членов семьи, готовы помочь старшим по дому, не создают конфликтов, умеют держать данное слово, заботятся о своей семье.</w:t>
      </w:r>
    </w:p>
    <w:p w14:paraId="34783746" w14:textId="77777777" w:rsidR="001E4857" w:rsidRPr="00190A2A" w:rsidRDefault="001E4857" w:rsidP="001E4857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получат возможность участвовать в социально-значимых акциях, направленных на улучшение окружающей среды, в исследовательской деятельности.</w:t>
      </w:r>
    </w:p>
    <w:p w14:paraId="02ED4CFB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AEEFE1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Формы подведения итогов реализации программы</w:t>
      </w:r>
    </w:p>
    <w:p w14:paraId="26357B82" w14:textId="77777777" w:rsidR="001E4857" w:rsidRPr="00190A2A" w:rsidRDefault="001E4857" w:rsidP="001E4857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фотоотчеты проведенных мероприятий;</w:t>
      </w:r>
    </w:p>
    <w:p w14:paraId="6CD002DD" w14:textId="77777777" w:rsidR="001E4857" w:rsidRPr="00190A2A" w:rsidRDefault="001E4857" w:rsidP="001E4857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выставка творческих работ;</w:t>
      </w:r>
    </w:p>
    <w:p w14:paraId="030AD3EC" w14:textId="77777777" w:rsidR="001E4857" w:rsidRPr="00190A2A" w:rsidRDefault="001E4857" w:rsidP="001E4857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реализация запланированных проектах;</w:t>
      </w:r>
    </w:p>
    <w:p w14:paraId="5170AD1F" w14:textId="77777777" w:rsidR="001E4857" w:rsidRPr="00190A2A" w:rsidRDefault="001E4857" w:rsidP="001E4857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оформление портфолио</w:t>
      </w:r>
    </w:p>
    <w:p w14:paraId="6AAE546E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E9EC75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Учебно-методическая литература</w:t>
      </w:r>
    </w:p>
    <w:p w14:paraId="75211EF0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437"/>
        <w:gridCol w:w="3874"/>
        <w:gridCol w:w="2612"/>
      </w:tblGrid>
      <w:tr w:rsidR="001E4857" w:rsidRPr="00190A2A" w14:paraId="60E86421" w14:textId="77777777" w:rsidTr="00C450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E69C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A73F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Автор, год издания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D4AF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пособия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0B46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Вид пособия</w:t>
            </w:r>
          </w:p>
        </w:tc>
      </w:tr>
      <w:tr w:rsidR="001E4857" w:rsidRPr="00190A2A" w14:paraId="2D9AD894" w14:textId="77777777" w:rsidTr="00C450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2ED0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BFD2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ЖиренкоО.Е.,Лапина</w:t>
            </w:r>
            <w:proofErr w:type="spellEnd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Е.В., Киселёва Т.В. 2007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C875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Гражданское и патриотическое воспитание. Москва «Вако», 2007.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234B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Классные часы по </w:t>
            </w:r>
            <w:proofErr w:type="gramStart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эти-</w:t>
            </w:r>
            <w:proofErr w:type="spellStart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ческому</w:t>
            </w:r>
            <w:proofErr w:type="spellEnd"/>
            <w:proofErr w:type="gramEnd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</w:t>
            </w:r>
            <w:proofErr w:type="spellEnd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-кому воспитанию</w:t>
            </w:r>
          </w:p>
        </w:tc>
      </w:tr>
      <w:tr w:rsidR="001E4857" w:rsidRPr="00190A2A" w14:paraId="05E57E47" w14:textId="77777777" w:rsidTr="00C450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618F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82D6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Дик Н.Ф. 2008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E6A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Внеклассная работа в начальных классах. Ростов – на – Дону Феникс, 2008.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3052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Фольклорные праздники, </w:t>
            </w:r>
            <w:proofErr w:type="spellStart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конкурсно</w:t>
            </w:r>
            <w:proofErr w:type="spellEnd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игровые программы</w:t>
            </w:r>
          </w:p>
        </w:tc>
      </w:tr>
      <w:tr w:rsidR="001E4857" w:rsidRPr="00190A2A" w14:paraId="09E84098" w14:textId="77777777" w:rsidTr="00C450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1E04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3.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071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Дик Н.Ф.  2004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9BF4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Сердце отдаю детям Ростов – на – Дону Феникс, 2004.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D80D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часы и нестандартные уроки в 1-2 классах</w:t>
            </w:r>
          </w:p>
        </w:tc>
      </w:tr>
      <w:tr w:rsidR="001E4857" w:rsidRPr="00190A2A" w14:paraId="48715447" w14:textId="77777777" w:rsidTr="00C450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C0D7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C5BB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Дик Н.Ф. 2004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77AB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Сердце отдаю детям Ростов – на – Дону Феникс, 2004.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A1B5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часы и нестандартные уроки в 3-4 классах</w:t>
            </w:r>
          </w:p>
        </w:tc>
      </w:tr>
      <w:tr w:rsidR="001E4857" w:rsidRPr="00190A2A" w14:paraId="6DDAAC92" w14:textId="77777777" w:rsidTr="00C450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F21F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704C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Дереклеева</w:t>
            </w:r>
            <w:proofErr w:type="spellEnd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Н.И. 2005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CFB3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Педагогика, психология, </w:t>
            </w:r>
            <w:proofErr w:type="spellStart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уп-равление</w:t>
            </w:r>
            <w:proofErr w:type="spellEnd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Москва «Вако», 2005.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F9CA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Справочник классного руководителя</w:t>
            </w:r>
          </w:p>
        </w:tc>
      </w:tr>
      <w:tr w:rsidR="001E4857" w:rsidRPr="00190A2A" w14:paraId="28B4B476" w14:textId="77777777" w:rsidTr="00C450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5658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712C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Кулинич Г.Г. 2006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5A8F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Мозаика детского творчества Москва «Вако», 2006.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4EC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Сценарии общешкольных и клубных мероприятий</w:t>
            </w:r>
          </w:p>
        </w:tc>
      </w:tr>
      <w:tr w:rsidR="001E4857" w:rsidRPr="00190A2A" w14:paraId="4E70C2EF" w14:textId="77777777" w:rsidTr="00C450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EB95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F5E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Яровая Л.Н., </w:t>
            </w:r>
            <w:proofErr w:type="spellStart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Барылкина</w:t>
            </w:r>
            <w:proofErr w:type="spellEnd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Л.П., Цыбина Т.И. 2005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D3A1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Мозаика детского творчества Москва «Вако», 2005.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9019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Внеклассные мероприятия 1 класс</w:t>
            </w:r>
          </w:p>
        </w:tc>
      </w:tr>
      <w:tr w:rsidR="001E4857" w:rsidRPr="00190A2A" w14:paraId="40D265ED" w14:textId="77777777" w:rsidTr="00C450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18F9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F39B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Яровая Л.Н., </w:t>
            </w:r>
            <w:proofErr w:type="spellStart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Барылкина</w:t>
            </w:r>
            <w:proofErr w:type="spellEnd"/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Л.П., Цыбина Т.И. 2005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5169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Мозаика детского творчества Москва «Вако», 2005.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E34A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Внеклассные мероприятия 2 класс</w:t>
            </w:r>
          </w:p>
        </w:tc>
      </w:tr>
      <w:tr w:rsidR="001E4857" w:rsidRPr="00190A2A" w14:paraId="13799186" w14:textId="77777777" w:rsidTr="00C450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F8FB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A4C1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Гамаль Е.В.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4559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Герб, Флаг и Гимн России, Ростов на Дону «Феникс», 2007.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3AE1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рекомендации для учителей.</w:t>
            </w:r>
          </w:p>
        </w:tc>
      </w:tr>
      <w:tr w:rsidR="001E4857" w:rsidRPr="00190A2A" w14:paraId="74F75C79" w14:textId="77777777" w:rsidTr="00C450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759B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906E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Игонина Г.С., Горелова Н.А.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8C9F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Наша Родина – Россия</w:t>
            </w:r>
          </w:p>
          <w:p w14:paraId="5688A699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>М «Просвещение», 2007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1891" w14:textId="77777777" w:rsidR="001E4857" w:rsidRPr="00190A2A" w:rsidRDefault="001E4857" w:rsidP="00C450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Кроссворды, ребусы, </w:t>
            </w:r>
          </w:p>
        </w:tc>
      </w:tr>
    </w:tbl>
    <w:p w14:paraId="50A37A14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8F2F4D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16753D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sz w:val="24"/>
          <w:szCs w:val="24"/>
        </w:rPr>
        <w:t>Материально-техническая база.</w:t>
      </w:r>
    </w:p>
    <w:p w14:paraId="429C7DF3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Горский В.А., Тимофеев А.А., Смирнов Д.В., 2010 Примерные программы внеурочной деятельности. Начальное и основное образование.</w:t>
      </w:r>
    </w:p>
    <w:p w14:paraId="0898B67C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1-2 класс:  Бобкова Н.Н. «Азбука права». Интегрированный кур</w:t>
      </w:r>
    </w:p>
    <w:p w14:paraId="659D7967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 xml:space="preserve">с по праву и </w:t>
      </w:r>
      <w:proofErr w:type="spellStart"/>
      <w:r w:rsidRPr="00190A2A">
        <w:rPr>
          <w:rFonts w:ascii="Times New Roman" w:eastAsia="Calibri" w:hAnsi="Times New Roman" w:cs="Times New Roman"/>
          <w:sz w:val="24"/>
          <w:szCs w:val="24"/>
        </w:rPr>
        <w:t>граждановедению</w:t>
      </w:r>
      <w:proofErr w:type="spellEnd"/>
      <w:r w:rsidRPr="00190A2A">
        <w:rPr>
          <w:rFonts w:ascii="Times New Roman" w:eastAsia="Calibri" w:hAnsi="Times New Roman" w:cs="Times New Roman"/>
          <w:sz w:val="24"/>
          <w:szCs w:val="24"/>
        </w:rPr>
        <w:t xml:space="preserve"> для начальной школы.  – Волгоград: Учитель,2006.</w:t>
      </w:r>
    </w:p>
    <w:p w14:paraId="654753C2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iCs/>
          <w:sz w:val="24"/>
          <w:szCs w:val="24"/>
        </w:rPr>
        <w:t xml:space="preserve">3-4класс: </w:t>
      </w:r>
      <w:r w:rsidRPr="00190A2A">
        <w:rPr>
          <w:rFonts w:ascii="Times New Roman" w:eastAsia="Calibri" w:hAnsi="Times New Roman" w:cs="Times New Roman"/>
          <w:sz w:val="24"/>
          <w:szCs w:val="24"/>
        </w:rPr>
        <w:t xml:space="preserve">Чутко </w:t>
      </w:r>
      <w:proofErr w:type="gramStart"/>
      <w:r w:rsidRPr="00190A2A">
        <w:rPr>
          <w:rFonts w:ascii="Times New Roman" w:eastAsia="Calibri" w:hAnsi="Times New Roman" w:cs="Times New Roman"/>
          <w:sz w:val="24"/>
          <w:szCs w:val="24"/>
        </w:rPr>
        <w:t>Н.Я.,</w:t>
      </w:r>
      <w:proofErr w:type="spellStart"/>
      <w:r w:rsidRPr="00190A2A">
        <w:rPr>
          <w:rFonts w:ascii="Times New Roman" w:eastAsia="Calibri" w:hAnsi="Times New Roman" w:cs="Times New Roman"/>
          <w:sz w:val="24"/>
          <w:szCs w:val="24"/>
        </w:rPr>
        <w:t>ФесенкоО.Г</w:t>
      </w:r>
      <w:proofErr w:type="spellEnd"/>
      <w:r w:rsidRPr="00190A2A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190A2A">
        <w:rPr>
          <w:rFonts w:ascii="Times New Roman" w:eastAsia="Calibri" w:hAnsi="Times New Roman" w:cs="Times New Roman"/>
          <w:bCs/>
          <w:sz w:val="24"/>
          <w:szCs w:val="24"/>
        </w:rPr>
        <w:t xml:space="preserve"> Факультативный </w:t>
      </w:r>
      <w:proofErr w:type="spellStart"/>
      <w:r w:rsidRPr="00190A2A">
        <w:rPr>
          <w:rFonts w:ascii="Times New Roman" w:eastAsia="Calibri" w:hAnsi="Times New Roman" w:cs="Times New Roman"/>
          <w:bCs/>
          <w:sz w:val="24"/>
          <w:szCs w:val="24"/>
        </w:rPr>
        <w:t>курс</w:t>
      </w:r>
      <w:r w:rsidRPr="00190A2A">
        <w:rPr>
          <w:rFonts w:ascii="Times New Roman" w:eastAsia="Calibri" w:hAnsi="Times New Roman" w:cs="Times New Roman"/>
          <w:iCs/>
          <w:sz w:val="24"/>
          <w:szCs w:val="24"/>
        </w:rPr>
        <w:t>«Я</w:t>
      </w:r>
      <w:proofErr w:type="spellEnd"/>
      <w:r w:rsidRPr="00190A2A">
        <w:rPr>
          <w:rFonts w:ascii="Times New Roman" w:eastAsia="Calibri" w:hAnsi="Times New Roman" w:cs="Times New Roman"/>
          <w:iCs/>
          <w:sz w:val="24"/>
          <w:szCs w:val="24"/>
        </w:rPr>
        <w:t xml:space="preserve"> - гражданин России» (Я - моя страна </w:t>
      </w:r>
      <w:r w:rsidRPr="00190A2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190A2A">
        <w:rPr>
          <w:rFonts w:ascii="Times New Roman" w:eastAsia="Calibri" w:hAnsi="Times New Roman" w:cs="Times New Roman"/>
          <w:iCs/>
          <w:sz w:val="24"/>
          <w:szCs w:val="24"/>
        </w:rPr>
        <w:t>мой мир). -</w:t>
      </w:r>
      <w:r w:rsidRPr="00190A2A">
        <w:rPr>
          <w:rFonts w:ascii="Times New Roman" w:eastAsia="Calibri" w:hAnsi="Times New Roman" w:cs="Times New Roman"/>
          <w:sz w:val="24"/>
          <w:szCs w:val="24"/>
        </w:rPr>
        <w:t xml:space="preserve">– Сборник программ для четырехлетней начальной школы. Система Л.В. </w:t>
      </w:r>
      <w:proofErr w:type="spellStart"/>
      <w:r w:rsidRPr="00190A2A">
        <w:rPr>
          <w:rFonts w:ascii="Times New Roman" w:eastAsia="Calibri" w:hAnsi="Times New Roman" w:cs="Times New Roman"/>
          <w:sz w:val="24"/>
          <w:szCs w:val="24"/>
        </w:rPr>
        <w:t>Занкова</w:t>
      </w:r>
      <w:proofErr w:type="spellEnd"/>
      <w:r w:rsidRPr="00190A2A">
        <w:rPr>
          <w:rFonts w:ascii="Times New Roman" w:eastAsia="Calibri" w:hAnsi="Times New Roman" w:cs="Times New Roman"/>
          <w:sz w:val="24"/>
          <w:szCs w:val="24"/>
        </w:rPr>
        <w:t>. – М.: 2008.</w:t>
      </w:r>
    </w:p>
    <w:p w14:paraId="7C653687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Всеобщая декларация прав человека (1948 г.).</w:t>
      </w:r>
    </w:p>
    <w:p w14:paraId="51E9DF50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Декларация прав ребенка (1959 г.).</w:t>
      </w:r>
    </w:p>
    <w:p w14:paraId="1428ED16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sz w:val="24"/>
          <w:szCs w:val="24"/>
        </w:rPr>
        <w:t>Конвенция ООН по правам ребенка (1990 г.).</w:t>
      </w:r>
    </w:p>
    <w:p w14:paraId="011C237D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A2A">
        <w:rPr>
          <w:rFonts w:ascii="Times New Roman" w:eastAsia="Calibri" w:hAnsi="Times New Roman" w:cs="Times New Roman"/>
          <w:iCs/>
          <w:sz w:val="24"/>
          <w:szCs w:val="24"/>
        </w:rPr>
        <w:t xml:space="preserve">Усачев, А. </w:t>
      </w:r>
      <w:r w:rsidRPr="00190A2A">
        <w:rPr>
          <w:rFonts w:ascii="Times New Roman" w:eastAsia="Calibri" w:hAnsi="Times New Roman" w:cs="Times New Roman"/>
          <w:sz w:val="24"/>
          <w:szCs w:val="24"/>
        </w:rPr>
        <w:t>Приключения маленького человека. - М.: РИО «САМОВАР», 1995.</w:t>
      </w:r>
    </w:p>
    <w:p w14:paraId="2F8A1242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90A2A">
        <w:rPr>
          <w:rFonts w:ascii="Times New Roman" w:eastAsia="Calibri" w:hAnsi="Times New Roman" w:cs="Times New Roman"/>
          <w:iCs/>
          <w:sz w:val="24"/>
          <w:szCs w:val="24"/>
        </w:rPr>
        <w:t>Шабельник</w:t>
      </w:r>
      <w:proofErr w:type="spellEnd"/>
      <w:r w:rsidRPr="00190A2A">
        <w:rPr>
          <w:rFonts w:ascii="Times New Roman" w:eastAsia="Calibri" w:hAnsi="Times New Roman" w:cs="Times New Roman"/>
          <w:iCs/>
          <w:sz w:val="24"/>
          <w:szCs w:val="24"/>
        </w:rPr>
        <w:t xml:space="preserve">, Е. С. </w:t>
      </w:r>
      <w:r w:rsidRPr="00190A2A">
        <w:rPr>
          <w:rFonts w:ascii="Times New Roman" w:eastAsia="Calibri" w:hAnsi="Times New Roman" w:cs="Times New Roman"/>
          <w:sz w:val="24"/>
          <w:szCs w:val="24"/>
        </w:rPr>
        <w:t>Права ребенка. - М.: Вита-Пресс, 2002.</w:t>
      </w:r>
    </w:p>
    <w:p w14:paraId="5EEB2905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90A2A">
        <w:rPr>
          <w:rFonts w:ascii="Times New Roman" w:eastAsia="Calibri" w:hAnsi="Times New Roman" w:cs="Times New Roman"/>
          <w:iCs/>
          <w:sz w:val="24"/>
          <w:szCs w:val="24"/>
        </w:rPr>
        <w:t>Шабельник</w:t>
      </w:r>
      <w:proofErr w:type="spellEnd"/>
      <w:r w:rsidRPr="00190A2A">
        <w:rPr>
          <w:rFonts w:ascii="Times New Roman" w:eastAsia="Calibri" w:hAnsi="Times New Roman" w:cs="Times New Roman"/>
          <w:iCs/>
          <w:sz w:val="24"/>
          <w:szCs w:val="24"/>
        </w:rPr>
        <w:t xml:space="preserve">, Е. С, Каширцева, Е. Г. </w:t>
      </w:r>
      <w:r w:rsidRPr="00190A2A">
        <w:rPr>
          <w:rFonts w:ascii="Times New Roman" w:eastAsia="Calibri" w:hAnsi="Times New Roman" w:cs="Times New Roman"/>
          <w:sz w:val="24"/>
          <w:szCs w:val="24"/>
        </w:rPr>
        <w:t>Ваши права: учеб. посо</w:t>
      </w:r>
      <w:r w:rsidRPr="00190A2A">
        <w:rPr>
          <w:rFonts w:ascii="Times New Roman" w:eastAsia="Calibri" w:hAnsi="Times New Roman" w:cs="Times New Roman"/>
          <w:sz w:val="24"/>
          <w:szCs w:val="24"/>
        </w:rPr>
        <w:softHyphen/>
        <w:t>бие. - М.: Вита-Пресс, 1995.</w:t>
      </w:r>
    </w:p>
    <w:p w14:paraId="7E918F40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90A2A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Шкробова</w:t>
      </w:r>
      <w:proofErr w:type="spellEnd"/>
      <w:r w:rsidRPr="00190A2A">
        <w:rPr>
          <w:rFonts w:ascii="Times New Roman" w:eastAsia="Calibri" w:hAnsi="Times New Roman" w:cs="Times New Roman"/>
          <w:iCs/>
          <w:sz w:val="24"/>
          <w:szCs w:val="24"/>
        </w:rPr>
        <w:t xml:space="preserve">, М. А. </w:t>
      </w:r>
      <w:proofErr w:type="spellStart"/>
      <w:r w:rsidRPr="00190A2A">
        <w:rPr>
          <w:rFonts w:ascii="Times New Roman" w:eastAsia="Calibri" w:hAnsi="Times New Roman" w:cs="Times New Roman"/>
          <w:sz w:val="24"/>
          <w:szCs w:val="24"/>
        </w:rPr>
        <w:t>Граждановедение</w:t>
      </w:r>
      <w:proofErr w:type="spellEnd"/>
      <w:r w:rsidRPr="00190A2A">
        <w:rPr>
          <w:rFonts w:ascii="Times New Roman" w:eastAsia="Calibri" w:hAnsi="Times New Roman" w:cs="Times New Roman"/>
          <w:sz w:val="24"/>
          <w:szCs w:val="24"/>
        </w:rPr>
        <w:t>. - Ульяновск, 2000.</w:t>
      </w:r>
    </w:p>
    <w:p w14:paraId="31317819" w14:textId="77777777" w:rsidR="001E4857" w:rsidRPr="00190A2A" w:rsidRDefault="001E4857" w:rsidP="001E4857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90A2A">
        <w:rPr>
          <w:rFonts w:ascii="Times New Roman" w:eastAsia="Calibri" w:hAnsi="Times New Roman" w:cs="Times New Roman"/>
          <w:iCs/>
          <w:sz w:val="24"/>
          <w:szCs w:val="24"/>
        </w:rPr>
        <w:t>Хрестоматия «Твоя Россия»</w:t>
      </w:r>
    </w:p>
    <w:p w14:paraId="51D915A5" w14:textId="77777777" w:rsidR="001E4857" w:rsidRPr="00190A2A" w:rsidRDefault="001E4857" w:rsidP="001E4857">
      <w:pPr>
        <w:tabs>
          <w:tab w:val="left" w:pos="174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204E7C" w14:textId="77777777" w:rsidR="001E4857" w:rsidRPr="00190A2A" w:rsidRDefault="001E4857" w:rsidP="001E4857">
      <w:pPr>
        <w:tabs>
          <w:tab w:val="left" w:pos="174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6FA1F8" w14:textId="77777777" w:rsidR="001E4857" w:rsidRPr="00190A2A" w:rsidRDefault="001E4857" w:rsidP="001E4857">
      <w:pPr>
        <w:tabs>
          <w:tab w:val="left" w:pos="174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FA58667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color w:val="262626"/>
          <w:sz w:val="24"/>
          <w:szCs w:val="24"/>
        </w:rPr>
        <w:t>КАЛЕНДАРНО-ТЕМАТИЧЕСКОЕ ПЛАНИРОВАНИЕ КУРСУ ВНЕУРОЧНОЙ ДЕЯТЕЛЬНОСТИ «Я – ГРАЖДАНИН РОССИИ»</w:t>
      </w:r>
    </w:p>
    <w:p w14:paraId="1C21F90F" w14:textId="77777777" w:rsidR="001E4857" w:rsidRPr="00190A2A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</w:rPr>
      </w:pPr>
      <w:r w:rsidRPr="00190A2A">
        <w:rPr>
          <w:rFonts w:ascii="Times New Roman" w:eastAsia="Calibri" w:hAnsi="Times New Roman" w:cs="Times New Roman"/>
          <w:b/>
          <w:color w:val="262626"/>
          <w:sz w:val="24"/>
          <w:szCs w:val="24"/>
        </w:rPr>
        <w:t xml:space="preserve">1 </w:t>
      </w:r>
      <w:r w:rsidR="00510102">
        <w:rPr>
          <w:rFonts w:ascii="Times New Roman" w:eastAsia="Calibri" w:hAnsi="Times New Roman" w:cs="Times New Roman"/>
          <w:b/>
          <w:color w:val="262626"/>
          <w:sz w:val="24"/>
          <w:szCs w:val="24"/>
        </w:rPr>
        <w:t xml:space="preserve">– 4 КЛАСС </w:t>
      </w:r>
    </w:p>
    <w:p w14:paraId="5E5C6D8B" w14:textId="77777777" w:rsidR="001E4857" w:rsidRDefault="001E4857" w:rsidP="001E485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</w:rPr>
      </w:pPr>
    </w:p>
    <w:p w14:paraId="1AE35713" w14:textId="77777777" w:rsidR="001E4857" w:rsidRDefault="001E4857" w:rsidP="001E4857">
      <w:pPr>
        <w:rPr>
          <w:rFonts w:ascii="Times New Roman" w:eastAsia="Calibri" w:hAnsi="Times New Roman" w:cs="Times New Roman"/>
          <w:sz w:val="24"/>
          <w:szCs w:val="24"/>
        </w:rPr>
      </w:pPr>
    </w:p>
    <w:p w14:paraId="1E9024C2" w14:textId="77777777" w:rsidR="001E4857" w:rsidRPr="00CB2C20" w:rsidRDefault="001E4857" w:rsidP="001E48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CB2C20">
        <w:rPr>
          <w:rFonts w:ascii="Times New Roman" w:eastAsia="Times New Roman" w:hAnsi="Times New Roman" w:cs="Times New Roman"/>
          <w:sz w:val="24"/>
          <w:szCs w:val="24"/>
          <w:lang w:eastAsia="ru-RU"/>
        </w:rPr>
        <w:t>1год.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6"/>
        <w:gridCol w:w="1840"/>
        <w:gridCol w:w="2552"/>
        <w:gridCol w:w="162"/>
        <w:gridCol w:w="2815"/>
        <w:gridCol w:w="850"/>
        <w:gridCol w:w="816"/>
      </w:tblGrid>
      <w:tr w:rsidR="001E4857" w:rsidRPr="00CB2C20" w14:paraId="23BAD534" w14:textId="77777777" w:rsidTr="00C45010">
        <w:trPr>
          <w:trHeight w:val="675"/>
        </w:trPr>
        <w:tc>
          <w:tcPr>
            <w:tcW w:w="536" w:type="dxa"/>
            <w:vMerge w:val="restart"/>
          </w:tcPr>
          <w:p w14:paraId="1ADEEA7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 w:val="restart"/>
          </w:tcPr>
          <w:p w14:paraId="74D49ADC" w14:textId="77777777" w:rsidR="001E4857" w:rsidRPr="00CA763C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714" w:type="dxa"/>
            <w:gridSpan w:val="2"/>
            <w:vMerge w:val="restart"/>
          </w:tcPr>
          <w:p w14:paraId="1B45D16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815" w:type="dxa"/>
            <w:vMerge w:val="restart"/>
          </w:tcPr>
          <w:p w14:paraId="607F0A0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Планируемые результаты, характеристика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деятельноти</w:t>
            </w:r>
            <w:proofErr w:type="spellEnd"/>
          </w:p>
        </w:tc>
        <w:tc>
          <w:tcPr>
            <w:tcW w:w="1666" w:type="dxa"/>
            <w:gridSpan w:val="2"/>
          </w:tcPr>
          <w:p w14:paraId="04B15FF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1E4857" w:rsidRPr="00CB2C20" w14:paraId="6837C268" w14:textId="77777777" w:rsidTr="00C45010">
        <w:trPr>
          <w:trHeight w:val="675"/>
        </w:trPr>
        <w:tc>
          <w:tcPr>
            <w:tcW w:w="536" w:type="dxa"/>
            <w:vMerge/>
          </w:tcPr>
          <w:p w14:paraId="5192034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14:paraId="6993CCDF" w14:textId="77777777" w:rsidR="001E4857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  <w:vMerge/>
          </w:tcPr>
          <w:p w14:paraId="6627754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vMerge/>
          </w:tcPr>
          <w:p w14:paraId="12CC1990" w14:textId="77777777" w:rsidR="001E4857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AFD763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16" w:type="dxa"/>
          </w:tcPr>
          <w:p w14:paraId="28ABF73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1E4857" w:rsidRPr="00CB2C20" w14:paraId="7361AC68" w14:textId="77777777" w:rsidTr="00C45010">
        <w:tc>
          <w:tcPr>
            <w:tcW w:w="536" w:type="dxa"/>
          </w:tcPr>
          <w:p w14:paraId="3E2A104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9" w:type="dxa"/>
            <w:gridSpan w:val="5"/>
          </w:tcPr>
          <w:p w14:paraId="6EBF87B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       «Моя семья»</w:t>
            </w:r>
          </w:p>
        </w:tc>
        <w:tc>
          <w:tcPr>
            <w:tcW w:w="816" w:type="dxa"/>
          </w:tcPr>
          <w:p w14:paraId="44C5CD4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354CC9B" w14:textId="77777777" w:rsidTr="00C45010">
        <w:tc>
          <w:tcPr>
            <w:tcW w:w="536" w:type="dxa"/>
          </w:tcPr>
          <w:p w14:paraId="051FFCC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840" w:type="dxa"/>
          </w:tcPr>
          <w:p w14:paraId="373146D2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моя семья.</w:t>
            </w:r>
          </w:p>
          <w:p w14:paraId="7876A8A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7B31CC2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разгадывание ребуса «7Я», понятие «Семья», рисунок «Моя семья»; домашние обязанности, семейные традиции и праздники, рисование дома для всей семьи; сюжетно-ролевая игра «Семья»</w:t>
            </w:r>
          </w:p>
        </w:tc>
        <w:tc>
          <w:tcPr>
            <w:tcW w:w="2815" w:type="dxa"/>
            <w:vMerge w:val="restart"/>
          </w:tcPr>
          <w:p w14:paraId="40714C1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самостоятельно определять и высказывать самые простые общие для всех людей правила поведения ориентации на понимание причин успеха в творческой деятельности</w:t>
            </w:r>
          </w:p>
          <w:p w14:paraId="558094B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высказывать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предположения,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обсуждать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проблемные вопросы</w:t>
            </w:r>
          </w:p>
          <w:p w14:paraId="40D667E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удерживать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деятельности до получения ее результата К.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объект: передавать его внешние характеристики, используя выразительные средства языка; планировать и координировать совместную деятельность по реализации проекта в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микрогруппе</w:t>
            </w:r>
            <w:proofErr w:type="spellEnd"/>
          </w:p>
        </w:tc>
        <w:tc>
          <w:tcPr>
            <w:tcW w:w="850" w:type="dxa"/>
          </w:tcPr>
          <w:p w14:paraId="7C5CFBE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1639D2B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788536FE" w14:textId="77777777" w:rsidTr="00C45010">
        <w:tc>
          <w:tcPr>
            <w:tcW w:w="536" w:type="dxa"/>
          </w:tcPr>
          <w:p w14:paraId="273A3D4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840" w:type="dxa"/>
          </w:tcPr>
          <w:p w14:paraId="004CFCD9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Очень я люблю маму милую мою. </w:t>
            </w:r>
          </w:p>
          <w:p w14:paraId="248CCB9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486AAFD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рисование портрета мамы, чтение стихов, пение песен о маме; изготовление подарка маме; игровое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развлечение «Вместе с мамой»</w:t>
            </w:r>
          </w:p>
        </w:tc>
        <w:tc>
          <w:tcPr>
            <w:tcW w:w="2815" w:type="dxa"/>
            <w:vMerge/>
          </w:tcPr>
          <w:p w14:paraId="3FE82FA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97A13F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6B5D61F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30AAFCB2" w14:textId="77777777" w:rsidTr="00C45010">
        <w:tc>
          <w:tcPr>
            <w:tcW w:w="536" w:type="dxa"/>
          </w:tcPr>
          <w:p w14:paraId="299BB9D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9" w:type="dxa"/>
            <w:gridSpan w:val="5"/>
          </w:tcPr>
          <w:p w14:paraId="56363C6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         «Я - человек»</w:t>
            </w:r>
          </w:p>
        </w:tc>
        <w:tc>
          <w:tcPr>
            <w:tcW w:w="816" w:type="dxa"/>
          </w:tcPr>
          <w:p w14:paraId="79B85BE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46DC3E8" w14:textId="77777777" w:rsidTr="00C45010">
        <w:tc>
          <w:tcPr>
            <w:tcW w:w="536" w:type="dxa"/>
          </w:tcPr>
          <w:p w14:paraId="2AAD06A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840" w:type="dxa"/>
          </w:tcPr>
          <w:p w14:paraId="4AE584F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 – был Я.</w:t>
            </w:r>
          </w:p>
          <w:p w14:paraId="622AF66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3CE01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2B6D64B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самопредставление</w:t>
            </w:r>
            <w:proofErr w:type="spell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игра «Давайте знакомиться, рисование «Пьедестал»)</w:t>
            </w:r>
          </w:p>
          <w:p w14:paraId="1EBD873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моё имя.</w:t>
            </w:r>
          </w:p>
          <w:p w14:paraId="67F90E7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(беседа «Для чего человеку имя?», игра «Полное и неполное имя», этюд «Назови ласково»; рисование «Мой лучший друг»</w:t>
            </w:r>
          </w:p>
        </w:tc>
        <w:tc>
          <w:tcPr>
            <w:tcW w:w="2815" w:type="dxa"/>
            <w:vMerge w:val="restart"/>
          </w:tcPr>
          <w:p w14:paraId="58ABC72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умение оценивать жизненные ситуации (поступки людей) с точки зрения общепринятых норм и ценностей ориентация в нравственном содержании и смысле как собственных поступков, так и поступков окружающих людей;</w:t>
            </w:r>
          </w:p>
          <w:p w14:paraId="51036B7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осуществлять поиск необходимой информации для выполнения учебных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заданий</w:t>
            </w:r>
          </w:p>
          <w:p w14:paraId="0B3FC28E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планировать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учебной задачи: выстраивать последовательность необходимых операций</w:t>
            </w:r>
          </w:p>
          <w:p w14:paraId="281765C7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оформлять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диалогическое высказывание в соответствии с   требованиями речевого этикета; приводить доказательства истинности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небольшие устные монологические высказывания, «удерживать» логику повествования, приводить убедительные доказательства;</w:t>
            </w:r>
          </w:p>
          <w:p w14:paraId="24A852DE" w14:textId="77777777" w:rsidR="001E4857" w:rsidRPr="00CB2C20" w:rsidRDefault="001E4857" w:rsidP="00C4501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7FE4B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D771B8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2D68B17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99AEC71" w14:textId="77777777" w:rsidTr="00C45010">
        <w:tc>
          <w:tcPr>
            <w:tcW w:w="536" w:type="dxa"/>
          </w:tcPr>
          <w:p w14:paraId="2201574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0" w:type="dxa"/>
          </w:tcPr>
          <w:p w14:paraId="287EEB6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моих увлечений.</w:t>
            </w:r>
          </w:p>
        </w:tc>
        <w:tc>
          <w:tcPr>
            <w:tcW w:w="2714" w:type="dxa"/>
            <w:gridSpan w:val="2"/>
          </w:tcPr>
          <w:p w14:paraId="2819C4BB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Круговая беседа – представление «Я и мои таланты». </w:t>
            </w:r>
          </w:p>
          <w:p w14:paraId="7F9D0C8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vMerge/>
          </w:tcPr>
          <w:p w14:paraId="46F5912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5CE220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5FFBCAA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FFDBDAB" w14:textId="77777777" w:rsidTr="00C45010">
        <w:tc>
          <w:tcPr>
            <w:tcW w:w="536" w:type="dxa"/>
          </w:tcPr>
          <w:p w14:paraId="276DA19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840" w:type="dxa"/>
          </w:tcPr>
          <w:p w14:paraId="33DCDEF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Путь в страну здоровья.</w:t>
            </w:r>
          </w:p>
        </w:tc>
        <w:tc>
          <w:tcPr>
            <w:tcW w:w="2714" w:type="dxa"/>
            <w:gridSpan w:val="2"/>
          </w:tcPr>
          <w:p w14:paraId="3B62A40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совместное мероприятие с родителями: посадка деревьев, уборка школьной территории</w:t>
            </w:r>
          </w:p>
        </w:tc>
        <w:tc>
          <w:tcPr>
            <w:tcW w:w="2815" w:type="dxa"/>
            <w:vMerge/>
          </w:tcPr>
          <w:p w14:paraId="523AF1B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A57BF2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534D854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768957D4" w14:textId="77777777" w:rsidTr="00C45010">
        <w:tc>
          <w:tcPr>
            <w:tcW w:w="536" w:type="dxa"/>
          </w:tcPr>
          <w:p w14:paraId="246225A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840" w:type="dxa"/>
          </w:tcPr>
          <w:p w14:paraId="644B8462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работы хороши – выбирай на вкус.</w:t>
            </w:r>
          </w:p>
        </w:tc>
        <w:tc>
          <w:tcPr>
            <w:tcW w:w="2714" w:type="dxa"/>
            <w:gridSpan w:val="2"/>
          </w:tcPr>
          <w:p w14:paraId="4022821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о профессиях; рисование «Кем я буду, когда вырасту</w:t>
            </w:r>
          </w:p>
        </w:tc>
        <w:tc>
          <w:tcPr>
            <w:tcW w:w="2815" w:type="dxa"/>
            <w:vMerge/>
          </w:tcPr>
          <w:p w14:paraId="06E561B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8E21CD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0578636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B91C011" w14:textId="77777777" w:rsidTr="00C45010">
        <w:tc>
          <w:tcPr>
            <w:tcW w:w="536" w:type="dxa"/>
          </w:tcPr>
          <w:p w14:paraId="0DFB46D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13-16</w:t>
            </w:r>
          </w:p>
        </w:tc>
        <w:tc>
          <w:tcPr>
            <w:tcW w:w="1840" w:type="dxa"/>
          </w:tcPr>
          <w:p w14:paraId="7BD8A1DB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Край, в котором я живу.</w:t>
            </w:r>
          </w:p>
          <w:p w14:paraId="40C637E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0F5BA81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рассматривание картин о природе родного края </w:t>
            </w:r>
          </w:p>
          <w:p w14:paraId="4A4CF211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</w:t>
            </w:r>
          </w:p>
        </w:tc>
        <w:tc>
          <w:tcPr>
            <w:tcW w:w="2815" w:type="dxa"/>
            <w:vMerge/>
          </w:tcPr>
          <w:p w14:paraId="04EF635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EC319C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4DC00BC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6B34588E" w14:textId="77777777" w:rsidTr="00C45010">
        <w:tc>
          <w:tcPr>
            <w:tcW w:w="536" w:type="dxa"/>
          </w:tcPr>
          <w:p w14:paraId="01822B0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17-19</w:t>
            </w:r>
          </w:p>
        </w:tc>
        <w:tc>
          <w:tcPr>
            <w:tcW w:w="1840" w:type="dxa"/>
          </w:tcPr>
          <w:p w14:paraId="79B9D07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город.</w:t>
            </w:r>
          </w:p>
          <w:p w14:paraId="687F10B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6DB022C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«С чего начинается Родина»; </w:t>
            </w:r>
          </w:p>
        </w:tc>
        <w:tc>
          <w:tcPr>
            <w:tcW w:w="2815" w:type="dxa"/>
            <w:vMerge/>
          </w:tcPr>
          <w:p w14:paraId="1933FDC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A9B4C9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32D6883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4322593" w14:textId="77777777" w:rsidTr="00C45010">
        <w:tc>
          <w:tcPr>
            <w:tcW w:w="536" w:type="dxa"/>
          </w:tcPr>
          <w:p w14:paraId="523630B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9" w:type="dxa"/>
            <w:gridSpan w:val="5"/>
          </w:tcPr>
          <w:p w14:paraId="03F8343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         «Я и Отечество»</w:t>
            </w:r>
          </w:p>
        </w:tc>
        <w:tc>
          <w:tcPr>
            <w:tcW w:w="816" w:type="dxa"/>
          </w:tcPr>
          <w:p w14:paraId="63F7603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64697160" w14:textId="77777777" w:rsidTr="00C45010">
        <w:tc>
          <w:tcPr>
            <w:tcW w:w="536" w:type="dxa"/>
          </w:tcPr>
          <w:p w14:paraId="32D82FD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20-23</w:t>
            </w:r>
          </w:p>
        </w:tc>
        <w:tc>
          <w:tcPr>
            <w:tcW w:w="1840" w:type="dxa"/>
          </w:tcPr>
          <w:p w14:paraId="2AB0818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Родина – Россия.</w:t>
            </w:r>
          </w:p>
          <w:p w14:paraId="506709B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ED79B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00643EF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рассматривание репродукций картин о родно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природе, чтение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стихотворений,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</w:t>
            </w:r>
            <w:proofErr w:type="spellEnd"/>
            <w:proofErr w:type="gram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главный город нашей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Родины, пословицы о Родине; рассказ о Российском флаге, раскрашивание нарисованного флага; пение русских народных песен, частушек, колядок; рисование на тему «Моя Родина»</w:t>
            </w:r>
          </w:p>
        </w:tc>
        <w:tc>
          <w:tcPr>
            <w:tcW w:w="2815" w:type="dxa"/>
          </w:tcPr>
          <w:p w14:paraId="20CFAA5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Л. чувство прекрасного и эстетические чувства на основе знакомства с картиной  современного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мира</w:t>
            </w:r>
          </w:p>
          <w:p w14:paraId="59C6E968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(качества, признаки) разных объектов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 их рассматривания (наблюдения);</w:t>
            </w:r>
          </w:p>
          <w:p w14:paraId="3EF5112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весомость приводимых доказательств и рассуждений</w:t>
            </w:r>
          </w:p>
        </w:tc>
        <w:tc>
          <w:tcPr>
            <w:tcW w:w="850" w:type="dxa"/>
          </w:tcPr>
          <w:p w14:paraId="5AA0AF6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617519B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6D66BCFC" w14:textId="77777777" w:rsidTr="00C45010">
        <w:tc>
          <w:tcPr>
            <w:tcW w:w="536" w:type="dxa"/>
          </w:tcPr>
          <w:p w14:paraId="3C2F6A8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1840" w:type="dxa"/>
          </w:tcPr>
          <w:p w14:paraId="0216CA83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защитники.</w:t>
            </w:r>
          </w:p>
          <w:p w14:paraId="3F63B4AB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6F16DCF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 и стихи об армии; спортивное развлечение «Вместе с папой»;</w:t>
            </w:r>
          </w:p>
        </w:tc>
        <w:tc>
          <w:tcPr>
            <w:tcW w:w="2815" w:type="dxa"/>
            <w:vMerge w:val="restart"/>
            <w:tcBorders>
              <w:top w:val="nil"/>
            </w:tcBorders>
          </w:tcPr>
          <w:p w14:paraId="5B28B0B9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весомость приводимых доказательств и рассуждений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составлять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небольшие устные монологические высказывания, «удерживать» логику повествования, приводить убедительные доказательства; планировать и координировать совместную деятельность по реализации проекта в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микрогруппе</w:t>
            </w:r>
            <w:proofErr w:type="spellEnd"/>
          </w:p>
        </w:tc>
        <w:tc>
          <w:tcPr>
            <w:tcW w:w="850" w:type="dxa"/>
          </w:tcPr>
          <w:p w14:paraId="431088B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6C5AAB3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750484D" w14:textId="77777777" w:rsidTr="00C45010">
        <w:tc>
          <w:tcPr>
            <w:tcW w:w="536" w:type="dxa"/>
          </w:tcPr>
          <w:p w14:paraId="196CFA5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26-29</w:t>
            </w:r>
          </w:p>
        </w:tc>
        <w:tc>
          <w:tcPr>
            <w:tcW w:w="1840" w:type="dxa"/>
          </w:tcPr>
          <w:p w14:paraId="04CBEF7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Этот День Победы!</w:t>
            </w:r>
          </w:p>
          <w:p w14:paraId="1EAF3DC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43E15A4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праздничных открыток; конкурс чтецов «Строки, опаленные войной»; </w:t>
            </w:r>
          </w:p>
        </w:tc>
        <w:tc>
          <w:tcPr>
            <w:tcW w:w="2815" w:type="dxa"/>
            <w:vMerge/>
            <w:tcBorders>
              <w:top w:val="nil"/>
            </w:tcBorders>
          </w:tcPr>
          <w:p w14:paraId="37501F1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7C6A1E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3A3D28B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E985A5E" w14:textId="77777777" w:rsidTr="00C45010">
        <w:tc>
          <w:tcPr>
            <w:tcW w:w="536" w:type="dxa"/>
          </w:tcPr>
          <w:p w14:paraId="3DF29EE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9" w:type="dxa"/>
            <w:gridSpan w:val="5"/>
          </w:tcPr>
          <w:p w14:paraId="1FC77B4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    «Я и природа»</w:t>
            </w:r>
          </w:p>
        </w:tc>
        <w:tc>
          <w:tcPr>
            <w:tcW w:w="816" w:type="dxa"/>
          </w:tcPr>
          <w:p w14:paraId="42D05D4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3AD8DE63" w14:textId="77777777" w:rsidTr="00C45010">
        <w:tc>
          <w:tcPr>
            <w:tcW w:w="536" w:type="dxa"/>
          </w:tcPr>
          <w:p w14:paraId="45CFAA9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0" w:type="dxa"/>
          </w:tcPr>
          <w:p w14:paraId="4AD0C9B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 год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круглый?</w:t>
            </w:r>
          </w:p>
          <w:p w14:paraId="46D716F2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449814D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сказочное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представление о временах года</w:t>
            </w:r>
          </w:p>
        </w:tc>
        <w:tc>
          <w:tcPr>
            <w:tcW w:w="2815" w:type="dxa"/>
            <w:vMerge w:val="restart"/>
          </w:tcPr>
          <w:p w14:paraId="196518B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Л. навык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самостоятельной работы  и работы в группе при выполнении практических творческих работ отмечать конкретные поступки, которые </w:t>
            </w:r>
            <w:r w:rsidRPr="00CB2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можно  оценить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хорошие или плохие</w:t>
            </w:r>
          </w:p>
          <w:p w14:paraId="5670C67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воспроизводить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памяти информацию, необходимую для решения учебной задачи</w:t>
            </w:r>
          </w:p>
          <w:p w14:paraId="3F7ABBB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заинтересованность в развитии своих способностей</w:t>
            </w:r>
          </w:p>
          <w:p w14:paraId="6280385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объект: передавать его внешние </w:t>
            </w:r>
            <w:proofErr w:type="spellStart"/>
            <w:proofErr w:type="gram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характеристики,используя</w:t>
            </w:r>
            <w:proofErr w:type="spellEnd"/>
            <w:proofErr w:type="gram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выразительные средства языка;</w:t>
            </w:r>
          </w:p>
        </w:tc>
        <w:tc>
          <w:tcPr>
            <w:tcW w:w="850" w:type="dxa"/>
          </w:tcPr>
          <w:p w14:paraId="6BFD574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710A7FE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61215139" w14:textId="77777777" w:rsidTr="00C45010">
        <w:tc>
          <w:tcPr>
            <w:tcW w:w="536" w:type="dxa"/>
          </w:tcPr>
          <w:p w14:paraId="2CD85B5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0" w:type="dxa"/>
          </w:tcPr>
          <w:p w14:paraId="033547F1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о временах года и явлениях природы.</w:t>
            </w:r>
          </w:p>
        </w:tc>
        <w:tc>
          <w:tcPr>
            <w:tcW w:w="2714" w:type="dxa"/>
            <w:gridSpan w:val="2"/>
          </w:tcPr>
          <w:p w14:paraId="2E159D8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 и явления природы.</w:t>
            </w:r>
          </w:p>
        </w:tc>
        <w:tc>
          <w:tcPr>
            <w:tcW w:w="2815" w:type="dxa"/>
            <w:vMerge/>
          </w:tcPr>
          <w:p w14:paraId="0E4907A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2B6963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51AC7C1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757E55DC" w14:textId="77777777" w:rsidTr="00C45010">
        <w:tc>
          <w:tcPr>
            <w:tcW w:w="536" w:type="dxa"/>
          </w:tcPr>
          <w:p w14:paraId="5635F3D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0" w:type="dxa"/>
          </w:tcPr>
          <w:p w14:paraId="6ED93E4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проект «Не проходите мимо!»</w:t>
            </w:r>
          </w:p>
        </w:tc>
        <w:tc>
          <w:tcPr>
            <w:tcW w:w="2714" w:type="dxa"/>
            <w:gridSpan w:val="2"/>
          </w:tcPr>
          <w:p w14:paraId="1F37E1B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информации для индивидуальных проектов,</w:t>
            </w:r>
          </w:p>
        </w:tc>
        <w:tc>
          <w:tcPr>
            <w:tcW w:w="2815" w:type="dxa"/>
            <w:vMerge/>
          </w:tcPr>
          <w:p w14:paraId="3DDB304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CD7E4D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2173E0A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1E919AB8" w14:textId="77777777" w:rsidTr="00C45010">
        <w:tc>
          <w:tcPr>
            <w:tcW w:w="536" w:type="dxa"/>
          </w:tcPr>
          <w:p w14:paraId="0AB0C80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0" w:type="dxa"/>
          </w:tcPr>
          <w:p w14:paraId="3AF70FD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природу!</w:t>
            </w:r>
          </w:p>
          <w:p w14:paraId="332837C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28F174E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 родителями наблюдения, подвижные игры</w:t>
            </w:r>
          </w:p>
        </w:tc>
        <w:tc>
          <w:tcPr>
            <w:tcW w:w="2815" w:type="dxa"/>
            <w:vMerge/>
          </w:tcPr>
          <w:p w14:paraId="521DF1E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1D5B85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5F0D5C0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7B381A5" w14:textId="77777777" w:rsidTr="00C45010">
        <w:tc>
          <w:tcPr>
            <w:tcW w:w="536" w:type="dxa"/>
          </w:tcPr>
          <w:p w14:paraId="52E9549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9" w:type="dxa"/>
            <w:gridSpan w:val="5"/>
          </w:tcPr>
          <w:p w14:paraId="5C5E22B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2год.</w:t>
            </w:r>
          </w:p>
        </w:tc>
        <w:tc>
          <w:tcPr>
            <w:tcW w:w="816" w:type="dxa"/>
          </w:tcPr>
          <w:p w14:paraId="2266400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D0A8884" w14:textId="77777777" w:rsidTr="00C45010">
        <w:tc>
          <w:tcPr>
            <w:tcW w:w="536" w:type="dxa"/>
          </w:tcPr>
          <w:p w14:paraId="4C8171C1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0" w:type="dxa"/>
          </w:tcPr>
          <w:p w14:paraId="1CF5D8A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родня.</w:t>
            </w:r>
          </w:p>
          <w:p w14:paraId="1E85227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7488C22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 детей о членах семьи из личного опыта, традиции и праздники моей семьи</w:t>
            </w:r>
          </w:p>
        </w:tc>
        <w:tc>
          <w:tcPr>
            <w:tcW w:w="2815" w:type="dxa"/>
            <w:vMerge w:val="restart"/>
          </w:tcPr>
          <w:p w14:paraId="3D8CC9C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эмпатия как понимание </w:t>
            </w:r>
            <w:proofErr w:type="gram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  других</w:t>
            </w:r>
            <w:proofErr w:type="gram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людей и сопереживание им; способность к самооценке на основе критерия успешности деятельности</w:t>
            </w:r>
          </w:p>
          <w:p w14:paraId="5D25A3F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проверять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информацию,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дополнительную информацию, используя справочную литературу</w:t>
            </w:r>
          </w:p>
          <w:p w14:paraId="080F4DC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расширение кругозора о мире профессий</w:t>
            </w:r>
          </w:p>
        </w:tc>
        <w:tc>
          <w:tcPr>
            <w:tcW w:w="850" w:type="dxa"/>
          </w:tcPr>
          <w:p w14:paraId="4E27EDD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6CDB1D9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3F65ABBB" w14:textId="77777777" w:rsidTr="00C45010">
        <w:tc>
          <w:tcPr>
            <w:tcW w:w="536" w:type="dxa"/>
          </w:tcPr>
          <w:p w14:paraId="0823EA0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0" w:type="dxa"/>
          </w:tcPr>
          <w:p w14:paraId="64D5B94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и обсуждение отрывка из рассказа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В.Драгунского</w:t>
            </w:r>
            <w:proofErr w:type="spell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«Сестра моя Ксения».</w:t>
            </w:r>
          </w:p>
        </w:tc>
        <w:tc>
          <w:tcPr>
            <w:tcW w:w="2714" w:type="dxa"/>
            <w:gridSpan w:val="2"/>
          </w:tcPr>
          <w:p w14:paraId="7630BA9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представления о семье, семейных традициях и праздниках</w:t>
            </w:r>
          </w:p>
        </w:tc>
        <w:tc>
          <w:tcPr>
            <w:tcW w:w="2815" w:type="dxa"/>
            <w:vMerge/>
          </w:tcPr>
          <w:p w14:paraId="46742E9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22C45F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2785499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4E9971D" w14:textId="77777777" w:rsidTr="00C45010">
        <w:tc>
          <w:tcPr>
            <w:tcW w:w="536" w:type="dxa"/>
          </w:tcPr>
          <w:p w14:paraId="3A79F86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0" w:type="dxa"/>
          </w:tcPr>
          <w:p w14:paraId="743B6E9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панно «Моя семья»</w:t>
            </w:r>
          </w:p>
          <w:p w14:paraId="270E9BA1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7675443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– в середине, а по лучам – члены семьи</w:t>
            </w:r>
          </w:p>
        </w:tc>
        <w:tc>
          <w:tcPr>
            <w:tcW w:w="2815" w:type="dxa"/>
            <w:vMerge w:val="restart"/>
            <w:tcBorders>
              <w:top w:val="nil"/>
            </w:tcBorders>
          </w:tcPr>
          <w:p w14:paraId="0BC775FC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весомость приводимых доказательств и рассуждений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составлять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небольшие устные монологические высказывания, «удерживать» логику повествования, приводить убедительные доказательства;</w:t>
            </w:r>
          </w:p>
        </w:tc>
        <w:tc>
          <w:tcPr>
            <w:tcW w:w="850" w:type="dxa"/>
          </w:tcPr>
          <w:p w14:paraId="7E06036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47BDBC3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5AEC1B7" w14:textId="77777777" w:rsidTr="00C45010">
        <w:tc>
          <w:tcPr>
            <w:tcW w:w="536" w:type="dxa"/>
          </w:tcPr>
          <w:p w14:paraId="2057224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0" w:type="dxa"/>
          </w:tcPr>
          <w:p w14:paraId="49CAE97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Уважай отца и мать – будет в жизни благодать.</w:t>
            </w:r>
          </w:p>
        </w:tc>
        <w:tc>
          <w:tcPr>
            <w:tcW w:w="2714" w:type="dxa"/>
            <w:gridSpan w:val="2"/>
          </w:tcPr>
          <w:p w14:paraId="086B54B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и уважение к своим родителям</w:t>
            </w:r>
          </w:p>
        </w:tc>
        <w:tc>
          <w:tcPr>
            <w:tcW w:w="2815" w:type="dxa"/>
            <w:vMerge/>
            <w:tcBorders>
              <w:top w:val="nil"/>
            </w:tcBorders>
          </w:tcPr>
          <w:p w14:paraId="189EE70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312920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1A78C1C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0BFFE7EE" w14:textId="77777777" w:rsidTr="00C45010">
        <w:tc>
          <w:tcPr>
            <w:tcW w:w="536" w:type="dxa"/>
          </w:tcPr>
          <w:p w14:paraId="3C4A5BD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9" w:type="dxa"/>
            <w:gridSpan w:val="5"/>
          </w:tcPr>
          <w:p w14:paraId="0BB19F6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     «Я – человек»</w:t>
            </w:r>
          </w:p>
        </w:tc>
        <w:tc>
          <w:tcPr>
            <w:tcW w:w="816" w:type="dxa"/>
          </w:tcPr>
          <w:p w14:paraId="383CB53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39C01E12" w14:textId="77777777" w:rsidTr="00C45010">
        <w:tc>
          <w:tcPr>
            <w:tcW w:w="536" w:type="dxa"/>
          </w:tcPr>
          <w:p w14:paraId="737141B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0" w:type="dxa"/>
          </w:tcPr>
          <w:p w14:paraId="5AF3FD4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дружбе, доброте, отзывчивости.</w:t>
            </w:r>
          </w:p>
        </w:tc>
        <w:tc>
          <w:tcPr>
            <w:tcW w:w="2714" w:type="dxa"/>
            <w:gridSpan w:val="2"/>
          </w:tcPr>
          <w:p w14:paraId="5D484BF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Доброта,  отзывчивость взаимопомощь</w:t>
            </w:r>
          </w:p>
        </w:tc>
        <w:tc>
          <w:tcPr>
            <w:tcW w:w="2815" w:type="dxa"/>
            <w:vMerge w:val="restart"/>
          </w:tcPr>
          <w:p w14:paraId="3996D49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знание основных моральных норм и ориентация на их выполнение;</w:t>
            </w:r>
          </w:p>
          <w:p w14:paraId="6A657AF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аргументировать свою точку зрения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составлять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простого эксперимента</w:t>
            </w:r>
          </w:p>
          <w:p w14:paraId="522C449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вносить необходимые коррективы в действие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 его завершения на основе его оценки и учёта характера сделанных ошибок</w:t>
            </w:r>
          </w:p>
          <w:p w14:paraId="074FC79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оформлять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диалогическое высказывание в соответствии с требованиями речевого этикета; планировать и координировать совместную деятельность по реализации проекта в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микрогруппе</w:t>
            </w:r>
            <w:proofErr w:type="spellEnd"/>
          </w:p>
        </w:tc>
        <w:tc>
          <w:tcPr>
            <w:tcW w:w="850" w:type="dxa"/>
          </w:tcPr>
          <w:p w14:paraId="1AA8E64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5C97771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3C8AFF65" w14:textId="77777777" w:rsidTr="00C45010">
        <w:tc>
          <w:tcPr>
            <w:tcW w:w="536" w:type="dxa"/>
          </w:tcPr>
          <w:p w14:paraId="1A4E704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0" w:type="dxa"/>
          </w:tcPr>
          <w:p w14:paraId="4E36488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хорошо, что такое плохо.</w:t>
            </w:r>
          </w:p>
        </w:tc>
        <w:tc>
          <w:tcPr>
            <w:tcW w:w="2714" w:type="dxa"/>
            <w:gridSpan w:val="2"/>
          </w:tcPr>
          <w:p w14:paraId="1389631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стихотворения Маяковского</w:t>
            </w:r>
          </w:p>
        </w:tc>
        <w:tc>
          <w:tcPr>
            <w:tcW w:w="2815" w:type="dxa"/>
            <w:vMerge/>
          </w:tcPr>
          <w:p w14:paraId="18AB79D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56D289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47B9C36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0F03C242" w14:textId="77777777" w:rsidTr="00C45010">
        <w:tc>
          <w:tcPr>
            <w:tcW w:w="536" w:type="dxa"/>
          </w:tcPr>
          <w:p w14:paraId="3B74948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0" w:type="dxa"/>
          </w:tcPr>
          <w:p w14:paraId="0272691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лени и лентяях.</w:t>
            </w:r>
          </w:p>
        </w:tc>
        <w:tc>
          <w:tcPr>
            <w:tcW w:w="2714" w:type="dxa"/>
            <w:gridSpan w:val="2"/>
          </w:tcPr>
          <w:p w14:paraId="7A3668B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Лень, последствия</w:t>
            </w:r>
          </w:p>
        </w:tc>
        <w:tc>
          <w:tcPr>
            <w:tcW w:w="2815" w:type="dxa"/>
            <w:vMerge/>
          </w:tcPr>
          <w:p w14:paraId="145C8B7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D5EB07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74A592F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F43A6BE" w14:textId="77777777" w:rsidTr="00C45010">
        <w:tc>
          <w:tcPr>
            <w:tcW w:w="536" w:type="dxa"/>
          </w:tcPr>
          <w:p w14:paraId="1E401E3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0" w:type="dxa"/>
          </w:tcPr>
          <w:p w14:paraId="1CD30AD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Беседа: «Кому нужна моя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помощь?»</w:t>
            </w:r>
          </w:p>
        </w:tc>
        <w:tc>
          <w:tcPr>
            <w:tcW w:w="2714" w:type="dxa"/>
            <w:gridSpan w:val="2"/>
          </w:tcPr>
          <w:p w14:paraId="6753365D" w14:textId="77777777" w:rsidR="001E4857" w:rsidRPr="00CB2C20" w:rsidRDefault="001E4857" w:rsidP="00C4501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Милосердие, чувство дружбы и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коллективизма;</w:t>
            </w:r>
          </w:p>
          <w:p w14:paraId="7E59755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vMerge/>
          </w:tcPr>
          <w:p w14:paraId="48F73F2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03DBB9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6B5176B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07D6B5F" w14:textId="77777777" w:rsidTr="00C45010">
        <w:tc>
          <w:tcPr>
            <w:tcW w:w="536" w:type="dxa"/>
          </w:tcPr>
          <w:p w14:paraId="5160884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0" w:type="dxa"/>
          </w:tcPr>
          <w:p w14:paraId="7F593A5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«Путешествие в страну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Мультфильмию</w:t>
            </w:r>
            <w:proofErr w:type="spell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14" w:type="dxa"/>
            <w:gridSpan w:val="2"/>
          </w:tcPr>
          <w:p w14:paraId="1D21574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Мультфильм про кота Леопольда</w:t>
            </w:r>
          </w:p>
        </w:tc>
        <w:tc>
          <w:tcPr>
            <w:tcW w:w="2815" w:type="dxa"/>
            <w:vMerge/>
          </w:tcPr>
          <w:p w14:paraId="231D457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4FF7CF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4869DE2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05367FA" w14:textId="77777777" w:rsidTr="00C45010">
        <w:tc>
          <w:tcPr>
            <w:tcW w:w="536" w:type="dxa"/>
          </w:tcPr>
          <w:p w14:paraId="068CDB2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0" w:type="dxa"/>
          </w:tcPr>
          <w:p w14:paraId="64BF3CA1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у друзей лад – каждый этому рад.</w:t>
            </w:r>
          </w:p>
        </w:tc>
        <w:tc>
          <w:tcPr>
            <w:tcW w:w="2714" w:type="dxa"/>
            <w:gridSpan w:val="2"/>
          </w:tcPr>
          <w:p w14:paraId="1785DCC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взаимопонимание, творческая активность</w:t>
            </w:r>
          </w:p>
        </w:tc>
        <w:tc>
          <w:tcPr>
            <w:tcW w:w="2815" w:type="dxa"/>
            <w:vMerge/>
          </w:tcPr>
          <w:p w14:paraId="0574AF6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879600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1365B81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494AA9A" w14:textId="77777777" w:rsidTr="00C45010">
        <w:tc>
          <w:tcPr>
            <w:tcW w:w="536" w:type="dxa"/>
          </w:tcPr>
          <w:p w14:paraId="5AC8A8B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9" w:type="dxa"/>
            <w:gridSpan w:val="5"/>
          </w:tcPr>
          <w:p w14:paraId="5EFCD4C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направление   «Я и Отечество»</w:t>
            </w:r>
          </w:p>
        </w:tc>
        <w:tc>
          <w:tcPr>
            <w:tcW w:w="816" w:type="dxa"/>
          </w:tcPr>
          <w:p w14:paraId="247C033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75C802FF" w14:textId="77777777" w:rsidTr="00C45010">
        <w:tc>
          <w:tcPr>
            <w:tcW w:w="536" w:type="dxa"/>
          </w:tcPr>
          <w:p w14:paraId="1661AA5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0" w:type="dxa"/>
          </w:tcPr>
          <w:p w14:paraId="3BCFAD22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города. Город и его символы. </w:t>
            </w:r>
          </w:p>
        </w:tc>
        <w:tc>
          <w:tcPr>
            <w:tcW w:w="2714" w:type="dxa"/>
            <w:gridSpan w:val="2"/>
          </w:tcPr>
          <w:p w14:paraId="2931C4A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Хабаровск, его символы.</w:t>
            </w:r>
          </w:p>
        </w:tc>
        <w:tc>
          <w:tcPr>
            <w:tcW w:w="2815" w:type="dxa"/>
            <w:vMerge w:val="restart"/>
          </w:tcPr>
          <w:p w14:paraId="7552D3B9" w14:textId="77777777" w:rsidR="001E4857" w:rsidRPr="00CB2C20" w:rsidRDefault="001E4857" w:rsidP="00C4501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Л. основы социально ценных личностных и нравственных качеств: трудолюбие, организованность, добросовестное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      </w:r>
          </w:p>
          <w:p w14:paraId="059146D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583A11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развивать  фантазию, воображения, художественную интуицию, память;</w:t>
            </w:r>
          </w:p>
        </w:tc>
        <w:tc>
          <w:tcPr>
            <w:tcW w:w="850" w:type="dxa"/>
          </w:tcPr>
          <w:p w14:paraId="20B8775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5FC7244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44B6155" w14:textId="77777777" w:rsidTr="00C45010">
        <w:tc>
          <w:tcPr>
            <w:tcW w:w="536" w:type="dxa"/>
          </w:tcPr>
          <w:p w14:paraId="1527E1D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0" w:type="dxa"/>
          </w:tcPr>
          <w:p w14:paraId="361053B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рассказов.</w:t>
            </w:r>
          </w:p>
        </w:tc>
        <w:tc>
          <w:tcPr>
            <w:tcW w:w="2714" w:type="dxa"/>
            <w:gridSpan w:val="2"/>
          </w:tcPr>
          <w:p w14:paraId="2B68866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Старинные предания</w:t>
            </w:r>
          </w:p>
        </w:tc>
        <w:tc>
          <w:tcPr>
            <w:tcW w:w="2815" w:type="dxa"/>
            <w:vMerge/>
          </w:tcPr>
          <w:p w14:paraId="63F9A92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BDA7DA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0812622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C4ED2E2" w14:textId="77777777" w:rsidTr="00C45010">
        <w:tc>
          <w:tcPr>
            <w:tcW w:w="536" w:type="dxa"/>
          </w:tcPr>
          <w:p w14:paraId="1AE1CF7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0" w:type="dxa"/>
          </w:tcPr>
          <w:p w14:paraId="63E032E3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«О чём рассказывает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народная одежда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?» </w:t>
            </w:r>
          </w:p>
          <w:p w14:paraId="2B0D0C9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2EA842A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музей.</w:t>
            </w:r>
          </w:p>
        </w:tc>
        <w:tc>
          <w:tcPr>
            <w:tcW w:w="2815" w:type="dxa"/>
            <w:vMerge/>
          </w:tcPr>
          <w:p w14:paraId="08113BE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83330A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7EDF6C6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70CFE667" w14:textId="77777777" w:rsidTr="00C45010">
        <w:tc>
          <w:tcPr>
            <w:tcW w:w="536" w:type="dxa"/>
          </w:tcPr>
          <w:p w14:paraId="56FD00B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0" w:type="dxa"/>
          </w:tcPr>
          <w:p w14:paraId="43124E4B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Лапта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05261D9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63808A1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Изучаем правила, учимся играть.</w:t>
            </w:r>
          </w:p>
        </w:tc>
        <w:tc>
          <w:tcPr>
            <w:tcW w:w="2815" w:type="dxa"/>
            <w:vMerge/>
          </w:tcPr>
          <w:p w14:paraId="553D658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F6D8E9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1905065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381F0BEE" w14:textId="77777777" w:rsidTr="00C45010">
        <w:tc>
          <w:tcPr>
            <w:tcW w:w="536" w:type="dxa"/>
          </w:tcPr>
          <w:p w14:paraId="72C6F83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840" w:type="dxa"/>
          </w:tcPr>
          <w:p w14:paraId="562D97D2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«Мои земляки»; </w:t>
            </w:r>
          </w:p>
        </w:tc>
        <w:tc>
          <w:tcPr>
            <w:tcW w:w="2714" w:type="dxa"/>
            <w:gridSpan w:val="2"/>
          </w:tcPr>
          <w:p w14:paraId="2E26298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Знаменитые люди Хабаровска</w:t>
            </w:r>
          </w:p>
        </w:tc>
        <w:tc>
          <w:tcPr>
            <w:tcW w:w="2815" w:type="dxa"/>
            <w:vMerge/>
          </w:tcPr>
          <w:p w14:paraId="091422D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48A7E0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3011DB8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EE1F998" w14:textId="77777777" w:rsidTr="00C45010">
        <w:tc>
          <w:tcPr>
            <w:tcW w:w="536" w:type="dxa"/>
          </w:tcPr>
          <w:p w14:paraId="1A196D0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0" w:type="dxa"/>
          </w:tcPr>
          <w:p w14:paraId="5C79390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Музей</w:t>
            </w:r>
          </w:p>
          <w:p w14:paraId="318EA3C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482EE7E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создании патриотических плакатов</w:t>
            </w:r>
          </w:p>
        </w:tc>
        <w:tc>
          <w:tcPr>
            <w:tcW w:w="2815" w:type="dxa"/>
            <w:vMerge w:val="restart"/>
          </w:tcPr>
          <w:p w14:paraId="4A829EF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весомость приводимых доказательств и рассуждений</w:t>
            </w:r>
          </w:p>
          <w:p w14:paraId="10197015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приводить доказательства истинности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составлять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небольшие устные монологические высказывания,</w:t>
            </w:r>
          </w:p>
          <w:p w14:paraId="3AED7CE4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«удерживать» логику повествования, приводить убедительные</w:t>
            </w:r>
          </w:p>
          <w:p w14:paraId="43DD179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доказательства; планировать и координировать совместную деятельность по реализации проекта в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микрогруппе</w:t>
            </w:r>
            <w:proofErr w:type="spellEnd"/>
          </w:p>
        </w:tc>
        <w:tc>
          <w:tcPr>
            <w:tcW w:w="850" w:type="dxa"/>
          </w:tcPr>
          <w:p w14:paraId="13DDB5E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3B97F01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21D6E8A" w14:textId="77777777" w:rsidTr="00C45010">
        <w:tc>
          <w:tcPr>
            <w:tcW w:w="536" w:type="dxa"/>
          </w:tcPr>
          <w:p w14:paraId="4E311D4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17,18</w:t>
            </w:r>
          </w:p>
        </w:tc>
        <w:tc>
          <w:tcPr>
            <w:tcW w:w="1840" w:type="dxa"/>
          </w:tcPr>
          <w:p w14:paraId="4D3C02B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Обычаи и традиции русского народа.</w:t>
            </w:r>
          </w:p>
        </w:tc>
        <w:tc>
          <w:tcPr>
            <w:tcW w:w="2714" w:type="dxa"/>
            <w:gridSpan w:val="2"/>
          </w:tcPr>
          <w:p w14:paraId="1240A72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Праздники, народные игры</w:t>
            </w:r>
          </w:p>
        </w:tc>
        <w:tc>
          <w:tcPr>
            <w:tcW w:w="2815" w:type="dxa"/>
            <w:vMerge/>
          </w:tcPr>
          <w:p w14:paraId="5559755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3F81D5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408B7BE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069009AA" w14:textId="77777777" w:rsidTr="00C45010">
        <w:tc>
          <w:tcPr>
            <w:tcW w:w="536" w:type="dxa"/>
          </w:tcPr>
          <w:p w14:paraId="7E26764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19,20</w:t>
            </w:r>
          </w:p>
        </w:tc>
        <w:tc>
          <w:tcPr>
            <w:tcW w:w="1840" w:type="dxa"/>
          </w:tcPr>
          <w:p w14:paraId="2493787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Открытия, которые совершил человек </w:t>
            </w:r>
          </w:p>
          <w:p w14:paraId="4880AFB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0BE1D47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пароходе, об автомобиле, о самолёте, время космических полётов</w:t>
            </w:r>
          </w:p>
        </w:tc>
        <w:tc>
          <w:tcPr>
            <w:tcW w:w="2815" w:type="dxa"/>
            <w:vMerge/>
          </w:tcPr>
          <w:p w14:paraId="71A018D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5E6D55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23942D0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0F6D4C95" w14:textId="77777777" w:rsidTr="00C45010">
        <w:tc>
          <w:tcPr>
            <w:tcW w:w="536" w:type="dxa"/>
          </w:tcPr>
          <w:p w14:paraId="5ECF610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0" w:type="dxa"/>
          </w:tcPr>
          <w:p w14:paraId="54C9173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гостях у ветерана </w:t>
            </w:r>
          </w:p>
        </w:tc>
        <w:tc>
          <w:tcPr>
            <w:tcW w:w="2714" w:type="dxa"/>
            <w:gridSpan w:val="2"/>
          </w:tcPr>
          <w:p w14:paraId="418C672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важен мир</w:t>
            </w:r>
          </w:p>
        </w:tc>
        <w:tc>
          <w:tcPr>
            <w:tcW w:w="2815" w:type="dxa"/>
            <w:vMerge/>
          </w:tcPr>
          <w:p w14:paraId="425D482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FA536D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5034AA1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A5A5F00" w14:textId="77777777" w:rsidTr="00C45010">
        <w:tc>
          <w:tcPr>
            <w:tcW w:w="536" w:type="dxa"/>
          </w:tcPr>
          <w:p w14:paraId="6F1FB403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0" w:type="dxa"/>
          </w:tcPr>
          <w:p w14:paraId="2E49C6A9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«Честь имею»</w:t>
            </w:r>
          </w:p>
          <w:p w14:paraId="5F5706B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28A901E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посвящён Дню защитников Отечества</w:t>
            </w:r>
          </w:p>
        </w:tc>
        <w:tc>
          <w:tcPr>
            <w:tcW w:w="2815" w:type="dxa"/>
            <w:vMerge/>
          </w:tcPr>
          <w:p w14:paraId="76BAE4F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AEDCC3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0FC02BB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77854653" w14:textId="77777777" w:rsidTr="00C45010">
        <w:tc>
          <w:tcPr>
            <w:tcW w:w="536" w:type="dxa"/>
          </w:tcPr>
          <w:p w14:paraId="57FB7A6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23,24</w:t>
            </w:r>
          </w:p>
        </w:tc>
        <w:tc>
          <w:tcPr>
            <w:tcW w:w="1840" w:type="dxa"/>
          </w:tcPr>
          <w:p w14:paraId="6594E2B1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КТД «Изготовление подарков для ветеранов». Орден Победы.</w:t>
            </w:r>
          </w:p>
        </w:tc>
        <w:tc>
          <w:tcPr>
            <w:tcW w:w="2714" w:type="dxa"/>
            <w:gridSpan w:val="2"/>
          </w:tcPr>
          <w:p w14:paraId="1BC98F7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Открытки своими руками</w:t>
            </w:r>
          </w:p>
        </w:tc>
        <w:tc>
          <w:tcPr>
            <w:tcW w:w="2815" w:type="dxa"/>
            <w:vMerge/>
          </w:tcPr>
          <w:p w14:paraId="1E92C3E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F71E9F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502A081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2CA5AF9" w14:textId="77777777" w:rsidTr="00C45010">
        <w:tc>
          <w:tcPr>
            <w:tcW w:w="536" w:type="dxa"/>
          </w:tcPr>
          <w:p w14:paraId="4EE7D48A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25-27</w:t>
            </w:r>
          </w:p>
        </w:tc>
        <w:tc>
          <w:tcPr>
            <w:tcW w:w="1840" w:type="dxa"/>
          </w:tcPr>
          <w:p w14:paraId="2ED18BA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проект: «Непридуманные рассказы о войне»</w:t>
            </w:r>
          </w:p>
        </w:tc>
        <w:tc>
          <w:tcPr>
            <w:tcW w:w="2714" w:type="dxa"/>
            <w:gridSpan w:val="2"/>
          </w:tcPr>
          <w:p w14:paraId="37E821A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информации, обсуждение, защита проекта</w:t>
            </w:r>
          </w:p>
        </w:tc>
        <w:tc>
          <w:tcPr>
            <w:tcW w:w="2815" w:type="dxa"/>
            <w:vMerge/>
          </w:tcPr>
          <w:p w14:paraId="5F5FA0D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2A93EA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61D5668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FFF991B" w14:textId="77777777" w:rsidTr="00C45010">
        <w:tc>
          <w:tcPr>
            <w:tcW w:w="536" w:type="dxa"/>
          </w:tcPr>
          <w:p w14:paraId="3810E2D1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0" w:type="dxa"/>
          </w:tcPr>
          <w:p w14:paraId="7ADA360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праздничному концерту.</w:t>
            </w:r>
          </w:p>
        </w:tc>
        <w:tc>
          <w:tcPr>
            <w:tcW w:w="2714" w:type="dxa"/>
            <w:gridSpan w:val="2"/>
          </w:tcPr>
          <w:p w14:paraId="20579D0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песен и танцев</w:t>
            </w:r>
          </w:p>
        </w:tc>
        <w:tc>
          <w:tcPr>
            <w:tcW w:w="2815" w:type="dxa"/>
            <w:vMerge/>
          </w:tcPr>
          <w:p w14:paraId="5C302AB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EE3EDD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4928743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341FDBD6" w14:textId="77777777" w:rsidTr="00C45010">
        <w:tc>
          <w:tcPr>
            <w:tcW w:w="536" w:type="dxa"/>
          </w:tcPr>
          <w:p w14:paraId="7BA177F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0" w:type="dxa"/>
          </w:tcPr>
          <w:p w14:paraId="7C8388A1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 – литературная композиция, посвящённая Великой Победе</w:t>
            </w:r>
          </w:p>
        </w:tc>
        <w:tc>
          <w:tcPr>
            <w:tcW w:w="2714" w:type="dxa"/>
            <w:gridSpan w:val="2"/>
          </w:tcPr>
          <w:p w14:paraId="5D1D834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Победы. Поздравления ветеранов</w:t>
            </w:r>
          </w:p>
        </w:tc>
        <w:tc>
          <w:tcPr>
            <w:tcW w:w="2815" w:type="dxa"/>
            <w:vMerge/>
          </w:tcPr>
          <w:p w14:paraId="5042C95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D33A49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313E0A5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E6B1F4B" w14:textId="77777777" w:rsidTr="00C45010">
        <w:tc>
          <w:tcPr>
            <w:tcW w:w="536" w:type="dxa"/>
          </w:tcPr>
          <w:p w14:paraId="454182F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9" w:type="dxa"/>
            <w:gridSpan w:val="5"/>
          </w:tcPr>
          <w:p w14:paraId="7D4A695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направление          «Я и природа»</w:t>
            </w:r>
          </w:p>
        </w:tc>
        <w:tc>
          <w:tcPr>
            <w:tcW w:w="816" w:type="dxa"/>
          </w:tcPr>
          <w:p w14:paraId="2AB7209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2208605" w14:textId="77777777" w:rsidTr="00C45010">
        <w:tc>
          <w:tcPr>
            <w:tcW w:w="536" w:type="dxa"/>
          </w:tcPr>
          <w:p w14:paraId="7E9C6E89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0" w:type="dxa"/>
          </w:tcPr>
          <w:p w14:paraId="52498C5B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маленькие дети на </w:t>
            </w:r>
            <w:proofErr w:type="gram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шой</w:t>
            </w:r>
            <w:proofErr w:type="spellEnd"/>
            <w:proofErr w:type="gram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планете.</w:t>
            </w:r>
          </w:p>
        </w:tc>
        <w:tc>
          <w:tcPr>
            <w:tcW w:w="2714" w:type="dxa"/>
            <w:gridSpan w:val="2"/>
          </w:tcPr>
          <w:p w14:paraId="6A9A725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Бережное отношение к природе</w:t>
            </w:r>
          </w:p>
        </w:tc>
        <w:tc>
          <w:tcPr>
            <w:tcW w:w="2815" w:type="dxa"/>
            <w:vMerge w:val="restart"/>
          </w:tcPr>
          <w:p w14:paraId="42229542" w14:textId="77777777" w:rsidR="001E4857" w:rsidRPr="00CB2C20" w:rsidRDefault="001E4857" w:rsidP="00C4501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Л. осуществлять итоговый и пошаговый контроль в своей творческой деятельности;</w:t>
            </w:r>
          </w:p>
          <w:p w14:paraId="43C4CA49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презентовать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подготовленную информацию в наглядном и</w:t>
            </w:r>
          </w:p>
          <w:p w14:paraId="6F912D0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вербальном виде</w:t>
            </w:r>
          </w:p>
          <w:p w14:paraId="2F7975E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осуществлять итоговый и пошаговый контроль в своей творческой деятельности</w:t>
            </w:r>
          </w:p>
        </w:tc>
        <w:tc>
          <w:tcPr>
            <w:tcW w:w="850" w:type="dxa"/>
          </w:tcPr>
          <w:p w14:paraId="61AE063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6C30AB1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35B0D901" w14:textId="77777777" w:rsidTr="00C45010">
        <w:tc>
          <w:tcPr>
            <w:tcW w:w="536" w:type="dxa"/>
          </w:tcPr>
          <w:p w14:paraId="54C2409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0" w:type="dxa"/>
          </w:tcPr>
          <w:p w14:paraId="3B3595D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украшают деревья, цветы. Помни, беречь их всегда должен ты!</w:t>
            </w:r>
          </w:p>
        </w:tc>
        <w:tc>
          <w:tcPr>
            <w:tcW w:w="2714" w:type="dxa"/>
            <w:gridSpan w:val="2"/>
          </w:tcPr>
          <w:p w14:paraId="11C2F61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Плакаты, призывающие к охране природы</w:t>
            </w:r>
          </w:p>
        </w:tc>
        <w:tc>
          <w:tcPr>
            <w:tcW w:w="2815" w:type="dxa"/>
            <w:vMerge/>
          </w:tcPr>
          <w:p w14:paraId="7F666ED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7B6522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487B1A6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6C46DACA" w14:textId="77777777" w:rsidTr="00C45010">
        <w:tc>
          <w:tcPr>
            <w:tcW w:w="536" w:type="dxa"/>
          </w:tcPr>
          <w:p w14:paraId="5C81D14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840" w:type="dxa"/>
          </w:tcPr>
          <w:p w14:paraId="7B478449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фантазия.</w:t>
            </w:r>
          </w:p>
        </w:tc>
        <w:tc>
          <w:tcPr>
            <w:tcW w:w="2714" w:type="dxa"/>
            <w:gridSpan w:val="2"/>
          </w:tcPr>
          <w:p w14:paraId="01AAD46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Аппликации с растительным орнаментом</w:t>
            </w:r>
          </w:p>
        </w:tc>
        <w:tc>
          <w:tcPr>
            <w:tcW w:w="2815" w:type="dxa"/>
            <w:vMerge w:val="restart"/>
            <w:tcBorders>
              <w:top w:val="nil"/>
            </w:tcBorders>
          </w:tcPr>
          <w:p w14:paraId="11A2BB26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– характеризовать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качества, признаки объекта приводить доказательства истинности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составлять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небольшие устные монологические высказывания, «удерживать» логику повествования, приводить убедительные доказательства;</w:t>
            </w:r>
          </w:p>
        </w:tc>
        <w:tc>
          <w:tcPr>
            <w:tcW w:w="850" w:type="dxa"/>
          </w:tcPr>
          <w:p w14:paraId="2AF26AD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30F96FE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D0EF21A" w14:textId="77777777" w:rsidTr="00C45010">
        <w:tc>
          <w:tcPr>
            <w:tcW w:w="536" w:type="dxa"/>
          </w:tcPr>
          <w:p w14:paraId="75446A7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0" w:type="dxa"/>
          </w:tcPr>
          <w:p w14:paraId="5CB57DCB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«Все на белом свете –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солнышкины</w:t>
            </w:r>
            <w:proofErr w:type="spell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дети»</w:t>
            </w:r>
          </w:p>
        </w:tc>
        <w:tc>
          <w:tcPr>
            <w:tcW w:w="2714" w:type="dxa"/>
            <w:gridSpan w:val="2"/>
          </w:tcPr>
          <w:p w14:paraId="39A7CCD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классного уголка «Подсолну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шки»</w:t>
            </w:r>
          </w:p>
        </w:tc>
        <w:tc>
          <w:tcPr>
            <w:tcW w:w="2815" w:type="dxa"/>
            <w:vMerge/>
            <w:tcBorders>
              <w:top w:val="nil"/>
            </w:tcBorders>
          </w:tcPr>
          <w:p w14:paraId="756ACDE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D6A7A7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18E9668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3454062C" w14:textId="77777777" w:rsidTr="00C45010">
        <w:tc>
          <w:tcPr>
            <w:tcW w:w="536" w:type="dxa"/>
          </w:tcPr>
          <w:p w14:paraId="516ABDF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0" w:type="dxa"/>
          </w:tcPr>
          <w:p w14:paraId="0706838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природу.</w:t>
            </w:r>
          </w:p>
          <w:p w14:paraId="1FEF860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14:paraId="42F509F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 родителями оформление фотовыставки</w:t>
            </w:r>
          </w:p>
        </w:tc>
        <w:tc>
          <w:tcPr>
            <w:tcW w:w="2815" w:type="dxa"/>
            <w:vMerge/>
            <w:tcBorders>
              <w:top w:val="nil"/>
            </w:tcBorders>
          </w:tcPr>
          <w:p w14:paraId="4D8D142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84A6BC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1A150B0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75C6FA78" w14:textId="77777777" w:rsidTr="00C45010">
        <w:tc>
          <w:tcPr>
            <w:tcW w:w="536" w:type="dxa"/>
          </w:tcPr>
          <w:p w14:paraId="167D938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5" w:type="dxa"/>
            <w:gridSpan w:val="6"/>
          </w:tcPr>
          <w:p w14:paraId="6A91C88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3год.</w:t>
            </w:r>
          </w:p>
        </w:tc>
      </w:tr>
      <w:tr w:rsidR="001E4857" w:rsidRPr="00CB2C20" w14:paraId="4349DA77" w14:textId="77777777" w:rsidTr="00C45010">
        <w:tc>
          <w:tcPr>
            <w:tcW w:w="536" w:type="dxa"/>
          </w:tcPr>
          <w:p w14:paraId="6D83D17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9" w:type="dxa"/>
            <w:gridSpan w:val="5"/>
          </w:tcPr>
          <w:p w14:paraId="7507B67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       «Моя семья»</w:t>
            </w:r>
          </w:p>
        </w:tc>
        <w:tc>
          <w:tcPr>
            <w:tcW w:w="816" w:type="dxa"/>
          </w:tcPr>
          <w:p w14:paraId="43EF02C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1C8580E9" w14:textId="77777777" w:rsidTr="00C45010">
        <w:tc>
          <w:tcPr>
            <w:tcW w:w="536" w:type="dxa"/>
          </w:tcPr>
          <w:p w14:paraId="034EE91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0" w:type="dxa"/>
          </w:tcPr>
          <w:p w14:paraId="0550D36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Самые родные для нас слова: «мама, Родина, семья»</w:t>
            </w:r>
          </w:p>
        </w:tc>
        <w:tc>
          <w:tcPr>
            <w:tcW w:w="2714" w:type="dxa"/>
            <w:gridSpan w:val="2"/>
          </w:tcPr>
          <w:p w14:paraId="08C9D05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значение пословиц по заданной теме</w:t>
            </w:r>
          </w:p>
        </w:tc>
        <w:tc>
          <w:tcPr>
            <w:tcW w:w="2815" w:type="dxa"/>
            <w:vMerge w:val="restart"/>
          </w:tcPr>
          <w:p w14:paraId="41494DA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-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конкретных ситуациях доброжелательность, доверие, внимательность, помощь и др.</w:t>
            </w:r>
          </w:p>
          <w:p w14:paraId="34346D3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устанавливать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причинно-следственные связи</w:t>
            </w:r>
          </w:p>
          <w:p w14:paraId="5A4DB0D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адекватно воспринимать оценку своих работ окружающих</w:t>
            </w:r>
          </w:p>
          <w:p w14:paraId="7186F3B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весомость приводимых доказательств и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рассуждений</w:t>
            </w:r>
          </w:p>
          <w:p w14:paraId="6141714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6A28B2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44C0338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00FB4860" w14:textId="77777777" w:rsidTr="00C45010">
        <w:tc>
          <w:tcPr>
            <w:tcW w:w="536" w:type="dxa"/>
          </w:tcPr>
          <w:p w14:paraId="48AF2D5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0" w:type="dxa"/>
          </w:tcPr>
          <w:p w14:paraId="036AE2A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семья вместе – так и душа на месте.</w:t>
            </w:r>
          </w:p>
        </w:tc>
        <w:tc>
          <w:tcPr>
            <w:tcW w:w="2714" w:type="dxa"/>
            <w:gridSpan w:val="2"/>
          </w:tcPr>
          <w:p w14:paraId="36870E0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уважение к семье и семейным традициям</w:t>
            </w:r>
          </w:p>
        </w:tc>
        <w:tc>
          <w:tcPr>
            <w:tcW w:w="2815" w:type="dxa"/>
            <w:vMerge/>
          </w:tcPr>
          <w:p w14:paraId="7631A35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95526E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02C2A9D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60A547AF" w14:textId="77777777" w:rsidTr="00C45010">
        <w:tc>
          <w:tcPr>
            <w:tcW w:w="536" w:type="dxa"/>
          </w:tcPr>
          <w:p w14:paraId="43142A1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40" w:type="dxa"/>
          </w:tcPr>
          <w:p w14:paraId="77A0CE4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 поисковой операции «Как образовалась моя семья» </w:t>
            </w:r>
          </w:p>
        </w:tc>
        <w:tc>
          <w:tcPr>
            <w:tcW w:w="2714" w:type="dxa"/>
            <w:gridSpan w:val="2"/>
          </w:tcPr>
          <w:p w14:paraId="6F1683E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 создания своей семьи</w:t>
            </w:r>
          </w:p>
        </w:tc>
        <w:tc>
          <w:tcPr>
            <w:tcW w:w="2815" w:type="dxa"/>
            <w:vMerge/>
          </w:tcPr>
          <w:p w14:paraId="4DCE6C5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31E129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33BC7A1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05A6F4FD" w14:textId="77777777" w:rsidTr="00C45010">
        <w:tc>
          <w:tcPr>
            <w:tcW w:w="536" w:type="dxa"/>
          </w:tcPr>
          <w:p w14:paraId="3FBBE84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0" w:type="dxa"/>
          </w:tcPr>
          <w:p w14:paraId="26CBC91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КТД «Семейный альбом»</w:t>
            </w:r>
          </w:p>
        </w:tc>
        <w:tc>
          <w:tcPr>
            <w:tcW w:w="2714" w:type="dxa"/>
            <w:gridSpan w:val="2"/>
          </w:tcPr>
          <w:p w14:paraId="72EF09A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Родные, дорогие нам люди</w:t>
            </w:r>
          </w:p>
        </w:tc>
        <w:tc>
          <w:tcPr>
            <w:tcW w:w="2815" w:type="dxa"/>
            <w:vMerge/>
          </w:tcPr>
          <w:p w14:paraId="5752BE6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C6095F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406534C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603CE6FE" w14:textId="77777777" w:rsidTr="00C45010">
        <w:tc>
          <w:tcPr>
            <w:tcW w:w="536" w:type="dxa"/>
          </w:tcPr>
          <w:p w14:paraId="71114BF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9" w:type="dxa"/>
            <w:gridSpan w:val="5"/>
          </w:tcPr>
          <w:p w14:paraId="3F9B926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направление       «Я – человек»</w:t>
            </w:r>
          </w:p>
        </w:tc>
        <w:tc>
          <w:tcPr>
            <w:tcW w:w="816" w:type="dxa"/>
          </w:tcPr>
          <w:p w14:paraId="4E4C4D4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6535011B" w14:textId="77777777" w:rsidTr="00C45010">
        <w:tc>
          <w:tcPr>
            <w:tcW w:w="536" w:type="dxa"/>
          </w:tcPr>
          <w:p w14:paraId="1B768E72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0" w:type="dxa"/>
          </w:tcPr>
          <w:p w14:paraId="2E435BAB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школьники, а это </w:t>
            </w:r>
            <w:proofErr w:type="gram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значит..</w:t>
            </w:r>
            <w:proofErr w:type="gramEnd"/>
          </w:p>
        </w:tc>
        <w:tc>
          <w:tcPr>
            <w:tcW w:w="2714" w:type="dxa"/>
            <w:gridSpan w:val="2"/>
          </w:tcPr>
          <w:p w14:paraId="6920880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детей</w:t>
            </w:r>
          </w:p>
        </w:tc>
        <w:tc>
          <w:tcPr>
            <w:tcW w:w="2815" w:type="dxa"/>
            <w:vMerge w:val="restart"/>
          </w:tcPr>
          <w:p w14:paraId="20109898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соотносить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поступок с моральной нормой;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и чужие поступки (стыдно, честно, виноват, поступил правильно и др.);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и уважение к ценностям культур других народов;                 П. пользоваться библиотечными каталогами, специальными справочниками, универсальными энциклопедиями для поиска информации      Р.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корректировать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деятельность: вносить изменения в процесс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сучетом</w:t>
            </w:r>
            <w:proofErr w:type="spell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возникших трудностей и ошибок; намечать способы их устранения;                    К.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оформлять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диалогическое высказывание в соответствии с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требованиями речевого этикета; </w:t>
            </w:r>
          </w:p>
        </w:tc>
        <w:tc>
          <w:tcPr>
            <w:tcW w:w="850" w:type="dxa"/>
          </w:tcPr>
          <w:p w14:paraId="37BABD5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11FE55F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7772B118" w14:textId="77777777" w:rsidTr="00C45010">
        <w:tc>
          <w:tcPr>
            <w:tcW w:w="536" w:type="dxa"/>
          </w:tcPr>
          <w:p w14:paraId="3D7845D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0" w:type="dxa"/>
          </w:tcPr>
          <w:p w14:paraId="4A1D466A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Моё хочу и моё надо.</w:t>
            </w:r>
          </w:p>
        </w:tc>
        <w:tc>
          <w:tcPr>
            <w:tcW w:w="2714" w:type="dxa"/>
            <w:gridSpan w:val="2"/>
          </w:tcPr>
          <w:p w14:paraId="6023388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школьников</w:t>
            </w:r>
          </w:p>
        </w:tc>
        <w:tc>
          <w:tcPr>
            <w:tcW w:w="2815" w:type="dxa"/>
            <w:vMerge/>
          </w:tcPr>
          <w:p w14:paraId="423BB19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717AF1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32A4CDA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02CD7341" w14:textId="77777777" w:rsidTr="00C45010">
        <w:tc>
          <w:tcPr>
            <w:tcW w:w="536" w:type="dxa"/>
          </w:tcPr>
          <w:p w14:paraId="0600EAB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0" w:type="dxa"/>
          </w:tcPr>
          <w:p w14:paraId="6C39583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 в моей жизни.</w:t>
            </w:r>
          </w:p>
        </w:tc>
        <w:tc>
          <w:tcPr>
            <w:tcW w:w="2714" w:type="dxa"/>
            <w:gridSpan w:val="2"/>
          </w:tcPr>
          <w:p w14:paraId="6EF9A80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Дружба, ее ценность</w:t>
            </w:r>
          </w:p>
        </w:tc>
        <w:tc>
          <w:tcPr>
            <w:tcW w:w="2815" w:type="dxa"/>
            <w:vMerge/>
          </w:tcPr>
          <w:p w14:paraId="7AB0903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299E00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4433659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3D35AD42" w14:textId="77777777" w:rsidTr="00C45010">
        <w:tc>
          <w:tcPr>
            <w:tcW w:w="536" w:type="dxa"/>
          </w:tcPr>
          <w:p w14:paraId="1ECB41D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0" w:type="dxa"/>
          </w:tcPr>
          <w:p w14:paraId="76A94B3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что уважают в семье и обществе</w:t>
            </w:r>
          </w:p>
        </w:tc>
        <w:tc>
          <w:tcPr>
            <w:tcW w:w="2714" w:type="dxa"/>
            <w:gridSpan w:val="2"/>
          </w:tcPr>
          <w:p w14:paraId="57B76EB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социуме</w:t>
            </w:r>
          </w:p>
        </w:tc>
        <w:tc>
          <w:tcPr>
            <w:tcW w:w="2815" w:type="dxa"/>
            <w:vMerge/>
          </w:tcPr>
          <w:p w14:paraId="331F7ED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A52749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2850C22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63819BEC" w14:textId="77777777" w:rsidTr="00C45010">
        <w:tc>
          <w:tcPr>
            <w:tcW w:w="536" w:type="dxa"/>
          </w:tcPr>
          <w:p w14:paraId="4F449B5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0" w:type="dxa"/>
          </w:tcPr>
          <w:p w14:paraId="160719D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– практикум «Подари другому радость»</w:t>
            </w:r>
          </w:p>
        </w:tc>
        <w:tc>
          <w:tcPr>
            <w:tcW w:w="2714" w:type="dxa"/>
            <w:gridSpan w:val="2"/>
          </w:tcPr>
          <w:p w14:paraId="2977156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Отзывчивость, поддержка</w:t>
            </w:r>
          </w:p>
        </w:tc>
        <w:tc>
          <w:tcPr>
            <w:tcW w:w="2815" w:type="dxa"/>
            <w:vMerge/>
          </w:tcPr>
          <w:p w14:paraId="587D41D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854007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29A2BEE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6564BAF" w14:textId="77777777" w:rsidTr="00C45010">
        <w:tc>
          <w:tcPr>
            <w:tcW w:w="536" w:type="dxa"/>
          </w:tcPr>
          <w:p w14:paraId="7E4792E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0" w:type="dxa"/>
          </w:tcPr>
          <w:p w14:paraId="1ADCD1B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 вредные привычки.</w:t>
            </w:r>
          </w:p>
          <w:p w14:paraId="2466FD5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себя.</w:t>
            </w:r>
          </w:p>
        </w:tc>
        <w:tc>
          <w:tcPr>
            <w:tcW w:w="2714" w:type="dxa"/>
            <w:gridSpan w:val="2"/>
          </w:tcPr>
          <w:p w14:paraId="1E1145C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бороться с вредными </w:t>
            </w:r>
            <w:proofErr w:type="gram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привычками ,</w:t>
            </w:r>
            <w:proofErr w:type="gram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профилактика</w:t>
            </w:r>
          </w:p>
        </w:tc>
        <w:tc>
          <w:tcPr>
            <w:tcW w:w="2815" w:type="dxa"/>
            <w:vMerge/>
          </w:tcPr>
          <w:p w14:paraId="17AF8B7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486EED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07864D7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169A6B2" w14:textId="77777777" w:rsidTr="00C45010">
        <w:tc>
          <w:tcPr>
            <w:tcW w:w="536" w:type="dxa"/>
          </w:tcPr>
          <w:p w14:paraId="77A24BAB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0" w:type="dxa"/>
          </w:tcPr>
          <w:p w14:paraId="283DC9D2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Умеешь ли ты дружить.</w:t>
            </w:r>
          </w:p>
        </w:tc>
        <w:tc>
          <w:tcPr>
            <w:tcW w:w="2714" w:type="dxa"/>
            <w:gridSpan w:val="2"/>
          </w:tcPr>
          <w:p w14:paraId="657449F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Жизненные ценности</w:t>
            </w:r>
          </w:p>
        </w:tc>
        <w:tc>
          <w:tcPr>
            <w:tcW w:w="2815" w:type="dxa"/>
            <w:vMerge/>
          </w:tcPr>
          <w:p w14:paraId="3945756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8B6860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4D40938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68F4A605" w14:textId="77777777" w:rsidTr="00C45010">
        <w:tc>
          <w:tcPr>
            <w:tcW w:w="536" w:type="dxa"/>
          </w:tcPr>
          <w:p w14:paraId="0D2CDB0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0" w:type="dxa"/>
          </w:tcPr>
          <w:p w14:paraId="0CDB3F4A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научиться разговаривать с людьми.</w:t>
            </w:r>
          </w:p>
        </w:tc>
        <w:tc>
          <w:tcPr>
            <w:tcW w:w="2714" w:type="dxa"/>
            <w:gridSpan w:val="2"/>
          </w:tcPr>
          <w:p w14:paraId="52179FA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Правила, культура общения</w:t>
            </w:r>
          </w:p>
        </w:tc>
        <w:tc>
          <w:tcPr>
            <w:tcW w:w="2815" w:type="dxa"/>
            <w:vMerge w:val="restart"/>
            <w:tcBorders>
              <w:top w:val="nil"/>
            </w:tcBorders>
          </w:tcPr>
          <w:p w14:paraId="6F546BC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небольшие устные монологические высказывания, «удерживать» логику повествования, приводить убедительные доказательства; планировать и координировать совместную деятельность по реализации проекта в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микрогруппе</w:t>
            </w:r>
            <w:proofErr w:type="spellEnd"/>
          </w:p>
        </w:tc>
        <w:tc>
          <w:tcPr>
            <w:tcW w:w="850" w:type="dxa"/>
          </w:tcPr>
          <w:p w14:paraId="14B6E41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475A297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74CE400A" w14:textId="77777777" w:rsidTr="00C45010">
        <w:tc>
          <w:tcPr>
            <w:tcW w:w="536" w:type="dxa"/>
          </w:tcPr>
          <w:p w14:paraId="0C92031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0" w:type="dxa"/>
          </w:tcPr>
          <w:p w14:paraId="588CFA5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научиться преодолевать трудности вместе.</w:t>
            </w:r>
          </w:p>
        </w:tc>
        <w:tc>
          <w:tcPr>
            <w:tcW w:w="2714" w:type="dxa"/>
            <w:gridSpan w:val="2"/>
          </w:tcPr>
          <w:p w14:paraId="336DDBC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сущности основных социальных ролей: дочери,  сына, мужа, жены.</w:t>
            </w:r>
          </w:p>
          <w:p w14:paraId="1894AC1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vMerge/>
            <w:tcBorders>
              <w:top w:val="nil"/>
            </w:tcBorders>
          </w:tcPr>
          <w:p w14:paraId="1A9AEFE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4F2734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243DE02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04C1F2E3" w14:textId="77777777" w:rsidTr="00C45010">
        <w:tc>
          <w:tcPr>
            <w:tcW w:w="536" w:type="dxa"/>
          </w:tcPr>
          <w:p w14:paraId="277BBF1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0" w:type="dxa"/>
          </w:tcPr>
          <w:p w14:paraId="515E87C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понять друг друга без слов.</w:t>
            </w:r>
          </w:p>
          <w:p w14:paraId="328BE6D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Красота и здоровье.</w:t>
            </w:r>
          </w:p>
        </w:tc>
        <w:tc>
          <w:tcPr>
            <w:tcW w:w="2714" w:type="dxa"/>
            <w:gridSpan w:val="2"/>
          </w:tcPr>
          <w:p w14:paraId="3C2472A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Потребность в здоровом образе жизни</w:t>
            </w:r>
          </w:p>
        </w:tc>
        <w:tc>
          <w:tcPr>
            <w:tcW w:w="2815" w:type="dxa"/>
            <w:vMerge/>
            <w:tcBorders>
              <w:top w:val="nil"/>
            </w:tcBorders>
          </w:tcPr>
          <w:p w14:paraId="5D4EECE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7E3F06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3E8B658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4F4BB1D" w14:textId="77777777" w:rsidTr="00C45010">
        <w:tc>
          <w:tcPr>
            <w:tcW w:w="536" w:type="dxa"/>
          </w:tcPr>
          <w:p w14:paraId="1F8FACF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9" w:type="dxa"/>
            <w:gridSpan w:val="5"/>
          </w:tcPr>
          <w:p w14:paraId="65EAF93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         «Я и Отечество»</w:t>
            </w:r>
          </w:p>
        </w:tc>
        <w:tc>
          <w:tcPr>
            <w:tcW w:w="816" w:type="dxa"/>
          </w:tcPr>
          <w:p w14:paraId="02676E0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33125421" w14:textId="77777777" w:rsidTr="00C45010">
        <w:tc>
          <w:tcPr>
            <w:tcW w:w="536" w:type="dxa"/>
          </w:tcPr>
          <w:p w14:paraId="4BBB26B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0" w:type="dxa"/>
          </w:tcPr>
          <w:p w14:paraId="65C85F5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такие патриоты?</w:t>
            </w:r>
          </w:p>
        </w:tc>
        <w:tc>
          <w:tcPr>
            <w:tcW w:w="2714" w:type="dxa"/>
            <w:gridSpan w:val="2"/>
          </w:tcPr>
          <w:p w14:paraId="52FF77C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«патриот», </w:t>
            </w:r>
          </w:p>
        </w:tc>
        <w:tc>
          <w:tcPr>
            <w:tcW w:w="2815" w:type="dxa"/>
            <w:vMerge w:val="restart"/>
          </w:tcPr>
          <w:p w14:paraId="2DA31D4E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идентифицировать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себя с принадлежностью к народу, </w:t>
            </w:r>
            <w:proofErr w:type="spellStart"/>
            <w:proofErr w:type="gram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стране,государству</w:t>
            </w:r>
            <w:proofErr w:type="spellEnd"/>
            <w:proofErr w:type="gram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применять правила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делового сотрудничества: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сравнивать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разные точки зрения; считаться с мнением другого человека;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терпение и доброжелательность в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споре (дискуссии), доверие к собеседнику (соучастнику) деятельности</w:t>
            </w:r>
          </w:p>
          <w:p w14:paraId="65A8178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выдвигать гипотезы, осуществлять их проверку</w:t>
            </w:r>
          </w:p>
          <w:p w14:paraId="7C9B2F8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весомость приводимых доказательств и рассуждений</w:t>
            </w:r>
          </w:p>
          <w:p w14:paraId="687AD1DD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объект: передавать его внешние характеристики, используя выразительные средства языка;</w:t>
            </w:r>
          </w:p>
        </w:tc>
        <w:tc>
          <w:tcPr>
            <w:tcW w:w="850" w:type="dxa"/>
          </w:tcPr>
          <w:p w14:paraId="4AD1EF5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72D6BCB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EE275FC" w14:textId="77777777" w:rsidTr="00C45010">
        <w:tc>
          <w:tcPr>
            <w:tcW w:w="536" w:type="dxa"/>
          </w:tcPr>
          <w:p w14:paraId="613250E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0" w:type="dxa"/>
          </w:tcPr>
          <w:p w14:paraId="625587E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Беседа: «Что значит быть счастливым в своей стране»</w:t>
            </w:r>
          </w:p>
        </w:tc>
        <w:tc>
          <w:tcPr>
            <w:tcW w:w="2714" w:type="dxa"/>
            <w:gridSpan w:val="2"/>
          </w:tcPr>
          <w:p w14:paraId="064A88C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экологической культуры;</w:t>
            </w:r>
          </w:p>
        </w:tc>
        <w:tc>
          <w:tcPr>
            <w:tcW w:w="2815" w:type="dxa"/>
            <w:vMerge/>
          </w:tcPr>
          <w:p w14:paraId="746ECD9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9D18DF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573F350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749806FE" w14:textId="77777777" w:rsidTr="00C45010">
        <w:tc>
          <w:tcPr>
            <w:tcW w:w="536" w:type="dxa"/>
          </w:tcPr>
          <w:p w14:paraId="40D5049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0" w:type="dxa"/>
          </w:tcPr>
          <w:p w14:paraId="471EBA2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и кем славен мой город?</w:t>
            </w:r>
          </w:p>
        </w:tc>
        <w:tc>
          <w:tcPr>
            <w:tcW w:w="2714" w:type="dxa"/>
            <w:gridSpan w:val="2"/>
          </w:tcPr>
          <w:p w14:paraId="00D7353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Знаменитые люди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Хабаровка</w:t>
            </w:r>
            <w:proofErr w:type="spellEnd"/>
          </w:p>
        </w:tc>
        <w:tc>
          <w:tcPr>
            <w:tcW w:w="2815" w:type="dxa"/>
            <w:vMerge/>
          </w:tcPr>
          <w:p w14:paraId="5B2165C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B4A8B9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65D9EE4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14EECF02" w14:textId="77777777" w:rsidTr="00C45010">
        <w:tc>
          <w:tcPr>
            <w:tcW w:w="536" w:type="dxa"/>
          </w:tcPr>
          <w:p w14:paraId="07512441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0" w:type="dxa"/>
          </w:tcPr>
          <w:p w14:paraId="4EE88D5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Интересные факты из газет и журналов о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моей стране, крае, городе.</w:t>
            </w:r>
          </w:p>
        </w:tc>
        <w:tc>
          <w:tcPr>
            <w:tcW w:w="2714" w:type="dxa"/>
            <w:gridSpan w:val="2"/>
          </w:tcPr>
          <w:p w14:paraId="4A82C6C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толерантность по отношению к людям других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национальностей; политических взглядов и убеждений</w:t>
            </w:r>
          </w:p>
        </w:tc>
        <w:tc>
          <w:tcPr>
            <w:tcW w:w="2815" w:type="dxa"/>
            <w:vMerge/>
          </w:tcPr>
          <w:p w14:paraId="161186E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971435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4931C21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FC37430" w14:textId="77777777" w:rsidTr="00C45010">
        <w:tc>
          <w:tcPr>
            <w:tcW w:w="536" w:type="dxa"/>
          </w:tcPr>
          <w:p w14:paraId="2888487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0" w:type="dxa"/>
          </w:tcPr>
          <w:p w14:paraId="0F517ED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русского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народа</w:t>
            </w:r>
          </w:p>
        </w:tc>
        <w:tc>
          <w:tcPr>
            <w:tcW w:w="2714" w:type="dxa"/>
            <w:gridSpan w:val="2"/>
          </w:tcPr>
          <w:p w14:paraId="447B9DA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многообразие флоры, фауны, культуры национальных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традиций русского народа.</w:t>
            </w:r>
          </w:p>
        </w:tc>
        <w:tc>
          <w:tcPr>
            <w:tcW w:w="2815" w:type="dxa"/>
            <w:vMerge/>
          </w:tcPr>
          <w:p w14:paraId="555BD53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F0EF4F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3BD7C59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3869DEE6" w14:textId="77777777" w:rsidTr="00C45010">
        <w:tc>
          <w:tcPr>
            <w:tcW w:w="536" w:type="dxa"/>
          </w:tcPr>
          <w:p w14:paraId="684D42D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0" w:type="dxa"/>
          </w:tcPr>
          <w:p w14:paraId="7709C6B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 – класс </w:t>
            </w:r>
          </w:p>
        </w:tc>
        <w:tc>
          <w:tcPr>
            <w:tcW w:w="2714" w:type="dxa"/>
            <w:gridSpan w:val="2"/>
          </w:tcPr>
          <w:p w14:paraId="4D190C1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vMerge/>
          </w:tcPr>
          <w:p w14:paraId="54F1650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BBECBB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7199E81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7E6137D7" w14:textId="77777777" w:rsidTr="00C45010">
        <w:tc>
          <w:tcPr>
            <w:tcW w:w="536" w:type="dxa"/>
          </w:tcPr>
          <w:p w14:paraId="5098F2E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0" w:type="dxa"/>
          </w:tcPr>
          <w:p w14:paraId="16AB372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«Золотое кольцо России»</w:t>
            </w:r>
          </w:p>
        </w:tc>
        <w:tc>
          <w:tcPr>
            <w:tcW w:w="2714" w:type="dxa"/>
            <w:gridSpan w:val="2"/>
          </w:tcPr>
          <w:p w14:paraId="416E8AB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России, знаменитые места</w:t>
            </w:r>
          </w:p>
        </w:tc>
        <w:tc>
          <w:tcPr>
            <w:tcW w:w="2815" w:type="dxa"/>
            <w:vMerge/>
          </w:tcPr>
          <w:p w14:paraId="48CD2C6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22D710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24557B2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7302553C" w14:textId="77777777" w:rsidTr="00C45010">
        <w:tc>
          <w:tcPr>
            <w:tcW w:w="536" w:type="dxa"/>
          </w:tcPr>
          <w:p w14:paraId="72A8334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0" w:type="dxa"/>
          </w:tcPr>
          <w:p w14:paraId="39C52F72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КВН для мальчиков «Защитники Родины»</w:t>
            </w:r>
          </w:p>
        </w:tc>
        <w:tc>
          <w:tcPr>
            <w:tcW w:w="2714" w:type="dxa"/>
            <w:gridSpan w:val="2"/>
          </w:tcPr>
          <w:p w14:paraId="5CBA08D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взгляды и убеждения</w:t>
            </w:r>
          </w:p>
        </w:tc>
        <w:tc>
          <w:tcPr>
            <w:tcW w:w="2815" w:type="dxa"/>
            <w:vMerge/>
          </w:tcPr>
          <w:p w14:paraId="67F23DE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33DB54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0160A0B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05441D56" w14:textId="77777777" w:rsidTr="00C45010">
        <w:tc>
          <w:tcPr>
            <w:tcW w:w="536" w:type="dxa"/>
          </w:tcPr>
          <w:p w14:paraId="3B8CC6F3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0" w:type="dxa"/>
          </w:tcPr>
          <w:p w14:paraId="22B929BA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памяти.</w:t>
            </w:r>
          </w:p>
        </w:tc>
        <w:tc>
          <w:tcPr>
            <w:tcW w:w="2714" w:type="dxa"/>
            <w:gridSpan w:val="2"/>
          </w:tcPr>
          <w:p w14:paraId="3482890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 история</w:t>
            </w:r>
          </w:p>
        </w:tc>
        <w:tc>
          <w:tcPr>
            <w:tcW w:w="2815" w:type="dxa"/>
            <w:vMerge/>
          </w:tcPr>
          <w:p w14:paraId="0ED0B8A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8498F7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391211D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2E812C8" w14:textId="77777777" w:rsidTr="00C45010">
        <w:tc>
          <w:tcPr>
            <w:tcW w:w="536" w:type="dxa"/>
          </w:tcPr>
          <w:p w14:paraId="21261BC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0" w:type="dxa"/>
          </w:tcPr>
          <w:p w14:paraId="4E034E5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Заочная экскурсия «две столицы»</w:t>
            </w:r>
          </w:p>
        </w:tc>
        <w:tc>
          <w:tcPr>
            <w:tcW w:w="2714" w:type="dxa"/>
            <w:gridSpan w:val="2"/>
          </w:tcPr>
          <w:p w14:paraId="6FE2602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Москвы</w:t>
            </w:r>
          </w:p>
          <w:p w14:paraId="5A8EFF7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Санкт-Петербурга</w:t>
            </w:r>
          </w:p>
        </w:tc>
        <w:tc>
          <w:tcPr>
            <w:tcW w:w="2815" w:type="dxa"/>
            <w:vMerge w:val="restart"/>
          </w:tcPr>
          <w:p w14:paraId="3AEAA56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и координировать совместную деятельность по реализации проекта в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микрогруппе</w:t>
            </w:r>
            <w:proofErr w:type="spellEnd"/>
          </w:p>
        </w:tc>
        <w:tc>
          <w:tcPr>
            <w:tcW w:w="850" w:type="dxa"/>
          </w:tcPr>
          <w:p w14:paraId="56D9782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6FE442E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33EA4C59" w14:textId="77777777" w:rsidTr="00C45010">
        <w:tc>
          <w:tcPr>
            <w:tcW w:w="536" w:type="dxa"/>
          </w:tcPr>
          <w:p w14:paraId="3C253B3A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0" w:type="dxa"/>
          </w:tcPr>
          <w:p w14:paraId="7B5DFF3A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</w:t>
            </w:r>
          </w:p>
        </w:tc>
        <w:tc>
          <w:tcPr>
            <w:tcW w:w="2714" w:type="dxa"/>
            <w:gridSpan w:val="2"/>
          </w:tcPr>
          <w:p w14:paraId="6015482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Военно-патриотические игры</w:t>
            </w:r>
          </w:p>
        </w:tc>
        <w:tc>
          <w:tcPr>
            <w:tcW w:w="2815" w:type="dxa"/>
            <w:vMerge/>
          </w:tcPr>
          <w:p w14:paraId="2B7D282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B79436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761C3A0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0B193DB3" w14:textId="77777777" w:rsidTr="00C45010">
        <w:tc>
          <w:tcPr>
            <w:tcW w:w="536" w:type="dxa"/>
          </w:tcPr>
          <w:p w14:paraId="3E7FC24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9" w:type="dxa"/>
            <w:gridSpan w:val="5"/>
          </w:tcPr>
          <w:p w14:paraId="464D16B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    «Я и природа»</w:t>
            </w:r>
          </w:p>
        </w:tc>
        <w:tc>
          <w:tcPr>
            <w:tcW w:w="816" w:type="dxa"/>
          </w:tcPr>
          <w:p w14:paraId="166DBDD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86C0B62" w14:textId="77777777" w:rsidTr="00C45010">
        <w:tc>
          <w:tcPr>
            <w:tcW w:w="536" w:type="dxa"/>
          </w:tcPr>
          <w:p w14:paraId="6260A5E9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27,28</w:t>
            </w:r>
          </w:p>
        </w:tc>
        <w:tc>
          <w:tcPr>
            <w:tcW w:w="1840" w:type="dxa"/>
          </w:tcPr>
          <w:p w14:paraId="30C9CA1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в пожарную часть. Просмотр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фильма: «Борьба с лесными пожарами»</w:t>
            </w:r>
          </w:p>
        </w:tc>
        <w:tc>
          <w:tcPr>
            <w:tcW w:w="2714" w:type="dxa"/>
            <w:gridSpan w:val="2"/>
          </w:tcPr>
          <w:p w14:paraId="485AA42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Причины возникновения  пожаров </w:t>
            </w:r>
          </w:p>
          <w:p w14:paraId="5858572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Меры борьбы</w:t>
            </w:r>
          </w:p>
          <w:p w14:paraId="5014CEC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vMerge w:val="restart"/>
          </w:tcPr>
          <w:p w14:paraId="494DB768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анализировать и характеризовать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эмоциональные состояния и чувства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окружающих, строить свои взаимоотношения с их учетом</w:t>
            </w:r>
          </w:p>
          <w:p w14:paraId="4581E813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отношения между объектами окружающего мира</w:t>
            </w:r>
          </w:p>
          <w:p w14:paraId="23B0EBD5" w14:textId="77777777" w:rsidR="001E4857" w:rsidRPr="00CB2C20" w:rsidRDefault="001E4857" w:rsidP="00C45010">
            <w:pPr>
              <w:suppressAutoHyphens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Р. Определять и формулировать цель деятельности на уроке с помощью учителя.</w:t>
            </w:r>
          </w:p>
          <w:p w14:paraId="5554166E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оформлять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диалогическое высказывание в соответствии с требованиями речевого этикета;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небольшие устные монологические </w:t>
            </w:r>
            <w:proofErr w:type="spellStart"/>
            <w:proofErr w:type="gram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высказывания,«</w:t>
            </w:r>
            <w:proofErr w:type="gram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удерживать</w:t>
            </w:r>
            <w:proofErr w:type="spell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логику повествования, приводить убедительные доказательства;</w:t>
            </w:r>
          </w:p>
        </w:tc>
        <w:tc>
          <w:tcPr>
            <w:tcW w:w="850" w:type="dxa"/>
          </w:tcPr>
          <w:p w14:paraId="15ED61D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4ECE38F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1763FC4F" w14:textId="77777777" w:rsidTr="00C45010">
        <w:tc>
          <w:tcPr>
            <w:tcW w:w="536" w:type="dxa"/>
          </w:tcPr>
          <w:p w14:paraId="43FD9C8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0" w:type="dxa"/>
          </w:tcPr>
          <w:p w14:paraId="736A860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 для проекта. </w:t>
            </w:r>
          </w:p>
        </w:tc>
        <w:tc>
          <w:tcPr>
            <w:tcW w:w="2714" w:type="dxa"/>
            <w:gridSpan w:val="2"/>
          </w:tcPr>
          <w:p w14:paraId="58A5F54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 для проекта</w:t>
            </w:r>
          </w:p>
          <w:p w14:paraId="71C0243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vMerge/>
          </w:tcPr>
          <w:p w14:paraId="733A80B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668B67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1A2BA4F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10656BBB" w14:textId="77777777" w:rsidTr="00C45010">
        <w:tc>
          <w:tcPr>
            <w:tcW w:w="536" w:type="dxa"/>
          </w:tcPr>
          <w:p w14:paraId="71D32A1A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30-32</w:t>
            </w:r>
          </w:p>
        </w:tc>
        <w:tc>
          <w:tcPr>
            <w:tcW w:w="1840" w:type="dxa"/>
          </w:tcPr>
          <w:p w14:paraId="4D032B9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Презентации исследовательских проектов на школьной научно – практической конференции </w:t>
            </w:r>
          </w:p>
        </w:tc>
        <w:tc>
          <w:tcPr>
            <w:tcW w:w="2714" w:type="dxa"/>
            <w:gridSpan w:val="2"/>
          </w:tcPr>
          <w:p w14:paraId="0DAD362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«Первые шаги в науку»: «Мобильный телефон – друг или враг?», «Влияние автомобильного транспорта на атмосферный воздух </w:t>
            </w:r>
          </w:p>
        </w:tc>
        <w:tc>
          <w:tcPr>
            <w:tcW w:w="2815" w:type="dxa"/>
            <w:vMerge/>
          </w:tcPr>
          <w:p w14:paraId="4902286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2D54C9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7BE80DC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7F20874" w14:textId="77777777" w:rsidTr="00C45010">
        <w:tc>
          <w:tcPr>
            <w:tcW w:w="536" w:type="dxa"/>
          </w:tcPr>
          <w:p w14:paraId="1DE28FB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0" w:type="dxa"/>
          </w:tcPr>
          <w:p w14:paraId="17B054D2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загрязнения окружающей среды. Как я их вижу.</w:t>
            </w:r>
          </w:p>
        </w:tc>
        <w:tc>
          <w:tcPr>
            <w:tcW w:w="2714" w:type="dxa"/>
            <w:gridSpan w:val="2"/>
          </w:tcPr>
          <w:p w14:paraId="62B2C0F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загрязнения окружающей среды</w:t>
            </w:r>
          </w:p>
        </w:tc>
        <w:tc>
          <w:tcPr>
            <w:tcW w:w="2815" w:type="dxa"/>
            <w:vMerge/>
          </w:tcPr>
          <w:p w14:paraId="7EA2E62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A63649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6217D92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3112FB73" w14:textId="77777777" w:rsidTr="00C45010">
        <w:tc>
          <w:tcPr>
            <w:tcW w:w="536" w:type="dxa"/>
          </w:tcPr>
          <w:p w14:paraId="2B3B23D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0" w:type="dxa"/>
          </w:tcPr>
          <w:p w14:paraId="16DA661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– путешествие «Лидер»</w:t>
            </w:r>
          </w:p>
        </w:tc>
        <w:tc>
          <w:tcPr>
            <w:tcW w:w="2714" w:type="dxa"/>
            <w:gridSpan w:val="2"/>
          </w:tcPr>
          <w:p w14:paraId="538C482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выявление лидера</w:t>
            </w:r>
          </w:p>
        </w:tc>
        <w:tc>
          <w:tcPr>
            <w:tcW w:w="2815" w:type="dxa"/>
            <w:vMerge/>
          </w:tcPr>
          <w:p w14:paraId="47B9671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EB4FCE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7056128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78F3BF2C" w14:textId="77777777" w:rsidTr="00C45010">
        <w:tc>
          <w:tcPr>
            <w:tcW w:w="536" w:type="dxa"/>
          </w:tcPr>
          <w:p w14:paraId="40453C3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5" w:type="dxa"/>
            <w:gridSpan w:val="6"/>
          </w:tcPr>
          <w:p w14:paraId="3B24418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4год.</w:t>
            </w:r>
          </w:p>
        </w:tc>
      </w:tr>
      <w:tr w:rsidR="001E4857" w:rsidRPr="00CB2C20" w14:paraId="5A17569B" w14:textId="77777777" w:rsidTr="00C45010">
        <w:tc>
          <w:tcPr>
            <w:tcW w:w="536" w:type="dxa"/>
          </w:tcPr>
          <w:p w14:paraId="39F9EBF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</w:tcPr>
          <w:p w14:paraId="43DEAC5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направление        «Моя семья»</w:t>
            </w:r>
          </w:p>
        </w:tc>
        <w:tc>
          <w:tcPr>
            <w:tcW w:w="2714" w:type="dxa"/>
            <w:gridSpan w:val="2"/>
          </w:tcPr>
          <w:p w14:paraId="50873DC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vMerge w:val="restart"/>
          </w:tcPr>
          <w:p w14:paraId="6F590A60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мотивировать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свои действия;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выражать готовность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любойситуации</w:t>
            </w:r>
            <w:proofErr w:type="spell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поступить в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правилами поведения</w:t>
            </w:r>
          </w:p>
          <w:p w14:paraId="45EFE8FB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преобразовывать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объект: импровизировать, изменять, творчески переделывать</w:t>
            </w:r>
          </w:p>
          <w:p w14:paraId="1FC9B270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анализировать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эмоциональные состояния, полученные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отуспешной</w:t>
            </w:r>
            <w:proofErr w:type="spell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(неуспешной) деятельности,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влияние на настроение человека.</w:t>
            </w:r>
          </w:p>
          <w:p w14:paraId="17CF309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28778F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223804A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6D3E389" w14:textId="77777777" w:rsidTr="00C45010">
        <w:tc>
          <w:tcPr>
            <w:tcW w:w="536" w:type="dxa"/>
          </w:tcPr>
          <w:p w14:paraId="4C62644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40" w:type="dxa"/>
          </w:tcPr>
          <w:p w14:paraId="75ADEE2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Доброе семя –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добрый и всход. </w:t>
            </w:r>
          </w:p>
        </w:tc>
        <w:tc>
          <w:tcPr>
            <w:tcW w:w="2714" w:type="dxa"/>
            <w:gridSpan w:val="2"/>
          </w:tcPr>
          <w:p w14:paraId="2C97344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Представление о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родословной семьи</w:t>
            </w:r>
          </w:p>
        </w:tc>
        <w:tc>
          <w:tcPr>
            <w:tcW w:w="2815" w:type="dxa"/>
            <w:vMerge/>
          </w:tcPr>
          <w:p w14:paraId="3FBC577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77520E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237B9370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2BA2678" w14:textId="77777777" w:rsidTr="00C45010">
        <w:tc>
          <w:tcPr>
            <w:tcW w:w="536" w:type="dxa"/>
          </w:tcPr>
          <w:p w14:paraId="19CCF34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40" w:type="dxa"/>
          </w:tcPr>
          <w:p w14:paraId="669DFC4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 в годы Великой Отечественной войны.</w:t>
            </w:r>
          </w:p>
        </w:tc>
        <w:tc>
          <w:tcPr>
            <w:tcW w:w="2714" w:type="dxa"/>
            <w:gridSpan w:val="2"/>
          </w:tcPr>
          <w:p w14:paraId="55E50C6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своей семьи</w:t>
            </w:r>
          </w:p>
        </w:tc>
        <w:tc>
          <w:tcPr>
            <w:tcW w:w="2815" w:type="dxa"/>
            <w:vMerge/>
          </w:tcPr>
          <w:p w14:paraId="4F1ADED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4E3696B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3350181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112014D0" w14:textId="77777777" w:rsidTr="00C45010">
        <w:tc>
          <w:tcPr>
            <w:tcW w:w="536" w:type="dxa"/>
          </w:tcPr>
          <w:p w14:paraId="5A628ED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840" w:type="dxa"/>
          </w:tcPr>
          <w:p w14:paraId="120E2E9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КТД «Мама, папа, я – очень дружная семья»</w:t>
            </w:r>
          </w:p>
        </w:tc>
        <w:tc>
          <w:tcPr>
            <w:tcW w:w="2714" w:type="dxa"/>
            <w:gridSpan w:val="2"/>
          </w:tcPr>
          <w:p w14:paraId="451D121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Семейные ценности</w:t>
            </w:r>
          </w:p>
          <w:p w14:paraId="074BFD03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своей семьи</w:t>
            </w:r>
          </w:p>
        </w:tc>
        <w:tc>
          <w:tcPr>
            <w:tcW w:w="2815" w:type="dxa"/>
            <w:tcBorders>
              <w:top w:val="nil"/>
            </w:tcBorders>
          </w:tcPr>
          <w:p w14:paraId="09360AD9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– характеризовать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качества, признаки объекта приводить доказательства истинности</w:t>
            </w:r>
          </w:p>
        </w:tc>
        <w:tc>
          <w:tcPr>
            <w:tcW w:w="850" w:type="dxa"/>
          </w:tcPr>
          <w:p w14:paraId="794AE77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499FC39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601353E2" w14:textId="77777777" w:rsidTr="00C45010">
        <w:tc>
          <w:tcPr>
            <w:tcW w:w="536" w:type="dxa"/>
          </w:tcPr>
          <w:p w14:paraId="16CB1A9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9" w:type="dxa"/>
            <w:gridSpan w:val="5"/>
          </w:tcPr>
          <w:p w14:paraId="08C736E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направление       «Я – человек»</w:t>
            </w:r>
          </w:p>
        </w:tc>
        <w:tc>
          <w:tcPr>
            <w:tcW w:w="816" w:type="dxa"/>
          </w:tcPr>
          <w:p w14:paraId="5D92B41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1DC89B4" w14:textId="77777777" w:rsidTr="00C45010">
        <w:tc>
          <w:tcPr>
            <w:tcW w:w="536" w:type="dxa"/>
          </w:tcPr>
          <w:p w14:paraId="6085DF2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0" w:type="dxa"/>
          </w:tcPr>
          <w:p w14:paraId="0ACF34D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имею право. Кодекс моих прав.</w:t>
            </w:r>
          </w:p>
        </w:tc>
        <w:tc>
          <w:tcPr>
            <w:tcW w:w="2714" w:type="dxa"/>
            <w:gridSpan w:val="2"/>
          </w:tcPr>
          <w:p w14:paraId="4A2AC2C5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представление о Кодексе прав ребёнка, нормах школьного поведения; </w:t>
            </w:r>
          </w:p>
          <w:p w14:paraId="657ECEEA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vMerge w:val="restart"/>
          </w:tcPr>
          <w:p w14:paraId="4CD4CE8F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различать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нравственно-этические понятия–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собственную учебную деятельность: свои достижения,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самостоятельность, инициативу, ответственность, причины неудач;</w:t>
            </w:r>
          </w:p>
          <w:p w14:paraId="1B051ED7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Делать предварительный отбор источников информации</w:t>
            </w:r>
          </w:p>
          <w:p w14:paraId="2E7CDE3F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анализировать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собственную работу: соотносить план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исовершенные</w:t>
            </w:r>
            <w:proofErr w:type="spell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операции, выделять этапы и оценивать меру освоения каждого,</w:t>
            </w:r>
          </w:p>
          <w:p w14:paraId="0766DCF3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приводить доказательства истинности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небольшие устные монологические </w:t>
            </w:r>
            <w:proofErr w:type="spellStart"/>
            <w:proofErr w:type="gram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высказывания,«</w:t>
            </w:r>
            <w:proofErr w:type="gram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удерживать</w:t>
            </w:r>
            <w:proofErr w:type="spell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логику повествования, приводить убедительные доказательства;</w:t>
            </w:r>
          </w:p>
        </w:tc>
        <w:tc>
          <w:tcPr>
            <w:tcW w:w="850" w:type="dxa"/>
          </w:tcPr>
          <w:p w14:paraId="10370363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2989ADC8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17251BB6" w14:textId="77777777" w:rsidTr="00C45010">
        <w:tc>
          <w:tcPr>
            <w:tcW w:w="536" w:type="dxa"/>
          </w:tcPr>
          <w:p w14:paraId="249B932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840" w:type="dxa"/>
          </w:tcPr>
          <w:p w14:paraId="7F6869E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«Благодарность – это…»</w:t>
            </w:r>
          </w:p>
        </w:tc>
        <w:tc>
          <w:tcPr>
            <w:tcW w:w="2714" w:type="dxa"/>
            <w:gridSpan w:val="2"/>
          </w:tcPr>
          <w:p w14:paraId="63B381A2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«культурный человек»</w:t>
            </w:r>
          </w:p>
        </w:tc>
        <w:tc>
          <w:tcPr>
            <w:tcW w:w="2815" w:type="dxa"/>
            <w:vMerge/>
          </w:tcPr>
          <w:p w14:paraId="7880FF09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7C4FEA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2B69DBE1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40E9D8C" w14:textId="77777777" w:rsidTr="00C45010">
        <w:tc>
          <w:tcPr>
            <w:tcW w:w="536" w:type="dxa"/>
          </w:tcPr>
          <w:p w14:paraId="05A4C7D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0" w:type="dxa"/>
          </w:tcPr>
          <w:p w14:paraId="1D93823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Умеем ли мы обижаться.</w:t>
            </w:r>
          </w:p>
        </w:tc>
        <w:tc>
          <w:tcPr>
            <w:tcW w:w="2714" w:type="dxa"/>
            <w:gridSpan w:val="2"/>
          </w:tcPr>
          <w:p w14:paraId="3EF6215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поведения</w:t>
            </w:r>
          </w:p>
        </w:tc>
        <w:tc>
          <w:tcPr>
            <w:tcW w:w="2815" w:type="dxa"/>
            <w:vMerge/>
          </w:tcPr>
          <w:p w14:paraId="0368C48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548D11A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358AACA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1D03353" w14:textId="77777777" w:rsidTr="00C45010">
        <w:tc>
          <w:tcPr>
            <w:tcW w:w="536" w:type="dxa"/>
          </w:tcPr>
          <w:p w14:paraId="5FBEC8A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0" w:type="dxa"/>
          </w:tcPr>
          <w:p w14:paraId="3524320A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«Мои мечты – мои желания»</w:t>
            </w:r>
          </w:p>
        </w:tc>
        <w:tc>
          <w:tcPr>
            <w:tcW w:w="2714" w:type="dxa"/>
            <w:gridSpan w:val="2"/>
          </w:tcPr>
          <w:p w14:paraId="48A08A2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определении собственных творческих возможностей</w:t>
            </w:r>
          </w:p>
        </w:tc>
        <w:tc>
          <w:tcPr>
            <w:tcW w:w="2815" w:type="dxa"/>
            <w:vMerge/>
          </w:tcPr>
          <w:p w14:paraId="51E05F1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7ADEC2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5649370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961C413" w14:textId="77777777" w:rsidTr="00C45010">
        <w:tc>
          <w:tcPr>
            <w:tcW w:w="536" w:type="dxa"/>
          </w:tcPr>
          <w:p w14:paraId="3B4DCAB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0" w:type="dxa"/>
          </w:tcPr>
          <w:p w14:paraId="3265FCC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 откровенного разговора «Считаете ли вы себя культурным человеком?»</w:t>
            </w:r>
          </w:p>
        </w:tc>
        <w:tc>
          <w:tcPr>
            <w:tcW w:w="2714" w:type="dxa"/>
            <w:gridSpan w:val="2"/>
          </w:tcPr>
          <w:p w14:paraId="0DA06B7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определении собственных творческих возможностей</w:t>
            </w:r>
          </w:p>
        </w:tc>
        <w:tc>
          <w:tcPr>
            <w:tcW w:w="2815" w:type="dxa"/>
            <w:vMerge/>
          </w:tcPr>
          <w:p w14:paraId="5E486F8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BEB7512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32F7040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6F10D1B2" w14:textId="77777777" w:rsidTr="00C45010">
        <w:tc>
          <w:tcPr>
            <w:tcW w:w="536" w:type="dxa"/>
          </w:tcPr>
          <w:p w14:paraId="46ABF6B3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0" w:type="dxa"/>
          </w:tcPr>
          <w:p w14:paraId="4E241D2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беседа – представление «Я и мои таланты»</w:t>
            </w:r>
          </w:p>
        </w:tc>
        <w:tc>
          <w:tcPr>
            <w:tcW w:w="2714" w:type="dxa"/>
            <w:gridSpan w:val="2"/>
          </w:tcPr>
          <w:p w14:paraId="5A7F18C3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потребности к самовоспитанию</w:t>
            </w:r>
          </w:p>
        </w:tc>
        <w:tc>
          <w:tcPr>
            <w:tcW w:w="2815" w:type="dxa"/>
            <w:vMerge/>
          </w:tcPr>
          <w:p w14:paraId="58E5E88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715536A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582DC5F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6F0017D5" w14:textId="77777777" w:rsidTr="00C45010">
        <w:tc>
          <w:tcPr>
            <w:tcW w:w="536" w:type="dxa"/>
          </w:tcPr>
          <w:p w14:paraId="73499D9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13.14</w:t>
            </w:r>
          </w:p>
        </w:tc>
        <w:tc>
          <w:tcPr>
            <w:tcW w:w="1840" w:type="dxa"/>
          </w:tcPr>
          <w:p w14:paraId="6A3064E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с интересными людьми.</w:t>
            </w:r>
          </w:p>
        </w:tc>
        <w:tc>
          <w:tcPr>
            <w:tcW w:w="2714" w:type="dxa"/>
            <w:gridSpan w:val="2"/>
          </w:tcPr>
          <w:p w14:paraId="5D9CD0A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общения</w:t>
            </w:r>
          </w:p>
          <w:p w14:paraId="63FDA0D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vMerge/>
          </w:tcPr>
          <w:p w14:paraId="1410097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648A86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6C7210E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2E67B8B" w14:textId="77777777" w:rsidTr="00C45010">
        <w:tc>
          <w:tcPr>
            <w:tcW w:w="536" w:type="dxa"/>
          </w:tcPr>
          <w:p w14:paraId="719F280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9" w:type="dxa"/>
            <w:gridSpan w:val="5"/>
          </w:tcPr>
          <w:p w14:paraId="01CEC8A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направление     «Я и Отечество»</w:t>
            </w:r>
          </w:p>
        </w:tc>
        <w:tc>
          <w:tcPr>
            <w:tcW w:w="816" w:type="dxa"/>
          </w:tcPr>
          <w:p w14:paraId="74F4156A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1C7616F" w14:textId="77777777" w:rsidTr="00C45010">
        <w:tc>
          <w:tcPr>
            <w:tcW w:w="536" w:type="dxa"/>
          </w:tcPr>
          <w:p w14:paraId="6F1E73F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0" w:type="dxa"/>
          </w:tcPr>
          <w:p w14:paraId="7E5396DB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– гражданин России.</w:t>
            </w:r>
          </w:p>
        </w:tc>
        <w:tc>
          <w:tcPr>
            <w:tcW w:w="2714" w:type="dxa"/>
            <w:gridSpan w:val="2"/>
          </w:tcPr>
          <w:p w14:paraId="67CF3E6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«гражданин»,</w:t>
            </w:r>
          </w:p>
        </w:tc>
        <w:tc>
          <w:tcPr>
            <w:tcW w:w="2815" w:type="dxa"/>
            <w:vMerge w:val="restart"/>
          </w:tcPr>
          <w:p w14:paraId="1498DB98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интерес к культуре и истории своего народа,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роднойстраны</w:t>
            </w:r>
            <w:proofErr w:type="spell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–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выражать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положительное отношение к процессу </w:t>
            </w:r>
            <w:proofErr w:type="spellStart"/>
            <w:proofErr w:type="gram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познания:проявлять</w:t>
            </w:r>
            <w:proofErr w:type="spellEnd"/>
            <w:proofErr w:type="gram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внимание, удивление, желание больше узнать</w:t>
            </w:r>
          </w:p>
          <w:p w14:paraId="472D0D37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Перерабатывать полученную информацию: делать выводы в результате совместной работы всего класса</w:t>
            </w:r>
          </w:p>
          <w:p w14:paraId="2660DD42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D15047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5A5A359B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BF8982A" w14:textId="77777777" w:rsidTr="00C45010">
        <w:tc>
          <w:tcPr>
            <w:tcW w:w="536" w:type="dxa"/>
          </w:tcPr>
          <w:p w14:paraId="68F1CF4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16,17</w:t>
            </w:r>
          </w:p>
        </w:tc>
        <w:tc>
          <w:tcPr>
            <w:tcW w:w="1840" w:type="dxa"/>
          </w:tcPr>
          <w:p w14:paraId="1FA94BC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Символы Российских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городов. </w:t>
            </w:r>
          </w:p>
        </w:tc>
        <w:tc>
          <w:tcPr>
            <w:tcW w:w="2714" w:type="dxa"/>
            <w:gridSpan w:val="2"/>
          </w:tcPr>
          <w:p w14:paraId="3CCCF699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понятия «гражданин»,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«город-герой»;</w:t>
            </w:r>
          </w:p>
          <w:p w14:paraId="1E1D153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vMerge/>
          </w:tcPr>
          <w:p w14:paraId="5CC48DD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B825249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519BAAE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B7D54C3" w14:textId="77777777" w:rsidTr="00C45010">
        <w:tc>
          <w:tcPr>
            <w:tcW w:w="536" w:type="dxa"/>
          </w:tcPr>
          <w:p w14:paraId="6AF27632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0" w:type="dxa"/>
          </w:tcPr>
          <w:p w14:paraId="72AD4E6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Чудо, сотворенное когда-то.</w:t>
            </w:r>
          </w:p>
        </w:tc>
        <w:tc>
          <w:tcPr>
            <w:tcW w:w="2714" w:type="dxa"/>
            <w:gridSpan w:val="2"/>
          </w:tcPr>
          <w:p w14:paraId="7DA6ABF2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памятники духовной и материальной культуры России</w:t>
            </w:r>
          </w:p>
        </w:tc>
        <w:tc>
          <w:tcPr>
            <w:tcW w:w="2815" w:type="dxa"/>
            <w:vMerge/>
          </w:tcPr>
          <w:p w14:paraId="7E1F68F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60A7D9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2B7FA8D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6987EBA1" w14:textId="77777777" w:rsidTr="00C45010">
        <w:tc>
          <w:tcPr>
            <w:tcW w:w="536" w:type="dxa"/>
          </w:tcPr>
          <w:p w14:paraId="7229A51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0" w:type="dxa"/>
          </w:tcPr>
          <w:p w14:paraId="42AE4A0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бы с песни начал свой рассказ.</w:t>
            </w:r>
          </w:p>
        </w:tc>
        <w:tc>
          <w:tcPr>
            <w:tcW w:w="2714" w:type="dxa"/>
            <w:gridSpan w:val="2"/>
          </w:tcPr>
          <w:p w14:paraId="335BBCA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создания военных песен, исполнение военных песен</w:t>
            </w:r>
          </w:p>
        </w:tc>
        <w:tc>
          <w:tcPr>
            <w:tcW w:w="2815" w:type="dxa"/>
            <w:vMerge/>
          </w:tcPr>
          <w:p w14:paraId="616103AB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1D6AF61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04130A89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9B2BF15" w14:textId="77777777" w:rsidTr="00C45010">
        <w:tc>
          <w:tcPr>
            <w:tcW w:w="536" w:type="dxa"/>
          </w:tcPr>
          <w:p w14:paraId="1E6772BB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0" w:type="dxa"/>
          </w:tcPr>
          <w:p w14:paraId="01A9315A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-  герои.</w:t>
            </w:r>
          </w:p>
        </w:tc>
        <w:tc>
          <w:tcPr>
            <w:tcW w:w="2714" w:type="dxa"/>
            <w:gridSpan w:val="2"/>
          </w:tcPr>
          <w:p w14:paraId="52D6ECC3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городами-героями</w:t>
            </w:r>
          </w:p>
        </w:tc>
        <w:tc>
          <w:tcPr>
            <w:tcW w:w="2815" w:type="dxa"/>
            <w:vMerge/>
          </w:tcPr>
          <w:p w14:paraId="1A45CEFB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32245D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54DDBD44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4D42255" w14:textId="77777777" w:rsidTr="00C45010">
        <w:tc>
          <w:tcPr>
            <w:tcW w:w="536" w:type="dxa"/>
          </w:tcPr>
          <w:p w14:paraId="39597041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0" w:type="dxa"/>
          </w:tcPr>
          <w:p w14:paraId="37344F7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Юные герои Великой Отечественной войны.</w:t>
            </w:r>
          </w:p>
        </w:tc>
        <w:tc>
          <w:tcPr>
            <w:tcW w:w="2714" w:type="dxa"/>
            <w:gridSpan w:val="2"/>
          </w:tcPr>
          <w:p w14:paraId="6CD990F9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Биографии юных героев Великой Отечественной войны</w:t>
            </w:r>
          </w:p>
        </w:tc>
        <w:tc>
          <w:tcPr>
            <w:tcW w:w="2815" w:type="dxa"/>
            <w:vMerge/>
          </w:tcPr>
          <w:p w14:paraId="719B8D4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786C68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087C54F6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36DD886" w14:textId="77777777" w:rsidTr="00C45010">
        <w:tc>
          <w:tcPr>
            <w:tcW w:w="536" w:type="dxa"/>
          </w:tcPr>
          <w:p w14:paraId="7935DCD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22,23</w:t>
            </w:r>
          </w:p>
        </w:tc>
        <w:tc>
          <w:tcPr>
            <w:tcW w:w="1840" w:type="dxa"/>
          </w:tcPr>
          <w:p w14:paraId="2266D6CA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</w:t>
            </w:r>
            <w:proofErr w:type="spell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спортивная игра «Следопыт»</w:t>
            </w:r>
          </w:p>
        </w:tc>
        <w:tc>
          <w:tcPr>
            <w:tcW w:w="2714" w:type="dxa"/>
            <w:gridSpan w:val="2"/>
          </w:tcPr>
          <w:p w14:paraId="5E4AC86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военно-спортивного характера</w:t>
            </w:r>
          </w:p>
        </w:tc>
        <w:tc>
          <w:tcPr>
            <w:tcW w:w="2815" w:type="dxa"/>
            <w:vMerge w:val="restart"/>
            <w:tcBorders>
              <w:top w:val="nil"/>
            </w:tcBorders>
          </w:tcPr>
          <w:p w14:paraId="75F68954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осуществлять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итоговый контроль деятельности («что сделано»)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ипооперационный</w:t>
            </w:r>
            <w:proofErr w:type="spell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(«как выполнена каждая операция                        К.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– характеризовать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качества, признаки объекта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небольшие устные монологические высказывания,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«удерживать» логику повествования, приводить убедительные </w:t>
            </w:r>
            <w:proofErr w:type="spellStart"/>
            <w:proofErr w:type="gram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доказательства;планировать</w:t>
            </w:r>
            <w:proofErr w:type="spellEnd"/>
            <w:proofErr w:type="gramEnd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координировать совместную деятельность по реализации проекта в </w:t>
            </w:r>
            <w:proofErr w:type="spellStart"/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микрогруппе</w:t>
            </w:r>
            <w:proofErr w:type="spellEnd"/>
          </w:p>
        </w:tc>
        <w:tc>
          <w:tcPr>
            <w:tcW w:w="850" w:type="dxa"/>
          </w:tcPr>
          <w:p w14:paraId="0DFF560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1793FD6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4D462F8" w14:textId="77777777" w:rsidTr="00C45010">
        <w:tc>
          <w:tcPr>
            <w:tcW w:w="536" w:type="dxa"/>
          </w:tcPr>
          <w:p w14:paraId="481860A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0" w:type="dxa"/>
          </w:tcPr>
          <w:p w14:paraId="6A419813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презентаций о городах России.</w:t>
            </w:r>
          </w:p>
        </w:tc>
        <w:tc>
          <w:tcPr>
            <w:tcW w:w="2714" w:type="dxa"/>
            <w:gridSpan w:val="2"/>
          </w:tcPr>
          <w:p w14:paraId="7173F8D3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 о городах</w:t>
            </w:r>
          </w:p>
        </w:tc>
        <w:tc>
          <w:tcPr>
            <w:tcW w:w="2815" w:type="dxa"/>
            <w:vMerge/>
          </w:tcPr>
          <w:p w14:paraId="091DB463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39DE5A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6B7FE72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171F39D1" w14:textId="77777777" w:rsidTr="00C45010">
        <w:tc>
          <w:tcPr>
            <w:tcW w:w="536" w:type="dxa"/>
          </w:tcPr>
          <w:p w14:paraId="02E591C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0" w:type="dxa"/>
          </w:tcPr>
          <w:p w14:paraId="3C170073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– класс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узоры»</w:t>
            </w:r>
          </w:p>
        </w:tc>
        <w:tc>
          <w:tcPr>
            <w:tcW w:w="2714" w:type="dxa"/>
            <w:gridSpan w:val="2"/>
          </w:tcPr>
          <w:p w14:paraId="5978FE3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–класс по изо</w:t>
            </w:r>
          </w:p>
        </w:tc>
        <w:tc>
          <w:tcPr>
            <w:tcW w:w="2815" w:type="dxa"/>
            <w:vMerge/>
          </w:tcPr>
          <w:p w14:paraId="11BE5F6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F5F965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211754DC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29A26F16" w14:textId="77777777" w:rsidTr="00C45010">
        <w:tc>
          <w:tcPr>
            <w:tcW w:w="536" w:type="dxa"/>
          </w:tcPr>
          <w:p w14:paraId="23F9BBC1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0" w:type="dxa"/>
          </w:tcPr>
          <w:p w14:paraId="3EA490C3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в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музей</w:t>
            </w:r>
          </w:p>
        </w:tc>
        <w:tc>
          <w:tcPr>
            <w:tcW w:w="2714" w:type="dxa"/>
            <w:gridSpan w:val="2"/>
          </w:tcPr>
          <w:p w14:paraId="4A5264C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Дети войны</w:t>
            </w:r>
          </w:p>
        </w:tc>
        <w:tc>
          <w:tcPr>
            <w:tcW w:w="2815" w:type="dxa"/>
            <w:vMerge/>
          </w:tcPr>
          <w:p w14:paraId="55F0FB43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8E4126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00A3DEA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3A648F35" w14:textId="77777777" w:rsidTr="00C45010">
        <w:tc>
          <w:tcPr>
            <w:tcW w:w="536" w:type="dxa"/>
          </w:tcPr>
          <w:p w14:paraId="578C6979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0" w:type="dxa"/>
          </w:tcPr>
          <w:p w14:paraId="40B71B1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Книгой Памяти </w:t>
            </w:r>
          </w:p>
        </w:tc>
        <w:tc>
          <w:tcPr>
            <w:tcW w:w="2714" w:type="dxa"/>
            <w:gridSpan w:val="2"/>
          </w:tcPr>
          <w:p w14:paraId="4B961DB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 гражданская позиция в борьбе за сохранение мира на Земле,   готовности к защите своей Родины.</w:t>
            </w:r>
          </w:p>
        </w:tc>
        <w:tc>
          <w:tcPr>
            <w:tcW w:w="2815" w:type="dxa"/>
            <w:vMerge/>
          </w:tcPr>
          <w:p w14:paraId="58FEB458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E597D0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0A1DF59F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26BFF42" w14:textId="77777777" w:rsidTr="00C45010">
        <w:tc>
          <w:tcPr>
            <w:tcW w:w="536" w:type="dxa"/>
          </w:tcPr>
          <w:p w14:paraId="3ED6B1C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0" w:type="dxa"/>
          </w:tcPr>
          <w:p w14:paraId="4D700599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– класс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Мое будущее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14" w:type="dxa"/>
            <w:gridSpan w:val="2"/>
          </w:tcPr>
          <w:p w14:paraId="5D93AFA6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Кем 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беду .Работа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группе.</w:t>
            </w:r>
          </w:p>
        </w:tc>
        <w:tc>
          <w:tcPr>
            <w:tcW w:w="2815" w:type="dxa"/>
            <w:vMerge/>
          </w:tcPr>
          <w:p w14:paraId="05C650D2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4172FC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2890B492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628305AC" w14:textId="77777777" w:rsidTr="00C45010">
        <w:tc>
          <w:tcPr>
            <w:tcW w:w="536" w:type="dxa"/>
          </w:tcPr>
          <w:p w14:paraId="142C65FD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9" w:type="dxa"/>
            <w:gridSpan w:val="5"/>
          </w:tcPr>
          <w:p w14:paraId="06515AA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направление     «Я и природа»</w:t>
            </w:r>
          </w:p>
        </w:tc>
        <w:tc>
          <w:tcPr>
            <w:tcW w:w="816" w:type="dxa"/>
          </w:tcPr>
          <w:p w14:paraId="7A10686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BB1F36A" w14:textId="77777777" w:rsidTr="00C45010">
        <w:tc>
          <w:tcPr>
            <w:tcW w:w="536" w:type="dxa"/>
          </w:tcPr>
          <w:p w14:paraId="577D7CDC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0" w:type="dxa"/>
          </w:tcPr>
          <w:p w14:paraId="042BFAE9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окружающего мира.</w:t>
            </w:r>
          </w:p>
        </w:tc>
        <w:tc>
          <w:tcPr>
            <w:tcW w:w="2552" w:type="dxa"/>
          </w:tcPr>
          <w:p w14:paraId="2645813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КВН</w:t>
            </w:r>
          </w:p>
        </w:tc>
        <w:tc>
          <w:tcPr>
            <w:tcW w:w="2977" w:type="dxa"/>
            <w:gridSpan w:val="2"/>
            <w:vMerge w:val="restart"/>
          </w:tcPr>
          <w:p w14:paraId="537A8972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ситуации с точки зрения правил поведения и этики;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воспринимать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учителя (одноклассников), непосредственно не обращенную к учащемуся;</w:t>
            </w:r>
          </w:p>
          <w:p w14:paraId="1EF7C74A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Добывать новые знания: находить ответы на вопросы, используя учебник, свой жизненный опыт</w:t>
            </w:r>
          </w:p>
          <w:p w14:paraId="22A51270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(сравнивать с эталоном) результаты деятельности (чужой, своей);     </w:t>
            </w:r>
          </w:p>
          <w:p w14:paraId="31C12123" w14:textId="77777777" w:rsidR="001E4857" w:rsidRPr="00CB2C20" w:rsidRDefault="001E4857" w:rsidP="00C450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r w:rsidRPr="00CB2C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объект: передавать его внешние характеристики, </w:t>
            </w: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используя выразительные средства языка;</w:t>
            </w:r>
          </w:p>
        </w:tc>
        <w:tc>
          <w:tcPr>
            <w:tcW w:w="850" w:type="dxa"/>
          </w:tcPr>
          <w:p w14:paraId="59211C5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664A4E7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CCDDA46" w14:textId="77777777" w:rsidTr="00C45010">
        <w:tc>
          <w:tcPr>
            <w:tcW w:w="536" w:type="dxa"/>
          </w:tcPr>
          <w:p w14:paraId="04D419D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0" w:type="dxa"/>
          </w:tcPr>
          <w:p w14:paraId="57EF983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лесу шуметь не нужно, живи с природой дружно!</w:t>
            </w:r>
          </w:p>
        </w:tc>
        <w:tc>
          <w:tcPr>
            <w:tcW w:w="2552" w:type="dxa"/>
          </w:tcPr>
          <w:p w14:paraId="1DAEF9F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информации для индивидуальных проектов, обсуждение собранного материала, защита индивидуальных проектов на предложенную тему</w:t>
            </w:r>
          </w:p>
        </w:tc>
        <w:tc>
          <w:tcPr>
            <w:tcW w:w="2977" w:type="dxa"/>
            <w:gridSpan w:val="2"/>
            <w:vMerge/>
          </w:tcPr>
          <w:p w14:paraId="5CB7D12B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2E03C0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3F6CD255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4BE84D1D" w14:textId="77777777" w:rsidTr="00C45010">
        <w:tc>
          <w:tcPr>
            <w:tcW w:w="536" w:type="dxa"/>
          </w:tcPr>
          <w:p w14:paraId="103B8FA4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0" w:type="dxa"/>
          </w:tcPr>
          <w:p w14:paraId="580242B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игра: «Мы вместе»</w:t>
            </w:r>
          </w:p>
        </w:tc>
        <w:tc>
          <w:tcPr>
            <w:tcW w:w="2552" w:type="dxa"/>
          </w:tcPr>
          <w:p w14:paraId="69C76DC1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оценивать своё поведение в природе</w:t>
            </w:r>
          </w:p>
        </w:tc>
        <w:tc>
          <w:tcPr>
            <w:tcW w:w="2977" w:type="dxa"/>
            <w:gridSpan w:val="2"/>
            <w:vMerge/>
          </w:tcPr>
          <w:p w14:paraId="22CA732F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BB1A565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7922ECEE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857" w:rsidRPr="00CB2C20" w14:paraId="54F738E2" w14:textId="77777777" w:rsidTr="00C45010">
        <w:tc>
          <w:tcPr>
            <w:tcW w:w="536" w:type="dxa"/>
          </w:tcPr>
          <w:p w14:paraId="29E325A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32-34</w:t>
            </w:r>
          </w:p>
        </w:tc>
        <w:tc>
          <w:tcPr>
            <w:tcW w:w="1840" w:type="dxa"/>
          </w:tcPr>
          <w:p w14:paraId="0A295D61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в ответе за планету!</w:t>
            </w:r>
          </w:p>
        </w:tc>
        <w:tc>
          <w:tcPr>
            <w:tcW w:w="2552" w:type="dxa"/>
          </w:tcPr>
          <w:p w14:paraId="6FF00B8E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 гражданская позиция в борьбе за сохранение мира на Земле</w:t>
            </w:r>
          </w:p>
        </w:tc>
        <w:tc>
          <w:tcPr>
            <w:tcW w:w="2977" w:type="dxa"/>
            <w:gridSpan w:val="2"/>
            <w:vMerge/>
          </w:tcPr>
          <w:p w14:paraId="66F84510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D7E6807" w14:textId="77777777" w:rsidR="001E4857" w:rsidRPr="00CB2C20" w:rsidRDefault="001E4857" w:rsidP="00C45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14:paraId="5569BFFD" w14:textId="77777777" w:rsidR="001E4857" w:rsidRPr="00CB2C20" w:rsidRDefault="001E4857" w:rsidP="00C45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B4E0620" w14:textId="77777777" w:rsidR="001E4857" w:rsidRPr="00CB2C20" w:rsidRDefault="001E4857" w:rsidP="001E48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4DD329" w14:textId="77777777" w:rsidR="001E4857" w:rsidRDefault="001E4857" w:rsidP="001E48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AACE6C" w14:textId="77777777" w:rsidR="001E4857" w:rsidRDefault="001E4857" w:rsidP="001E48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BDC8E4" w14:textId="77777777" w:rsidR="00E127FE" w:rsidRDefault="00E127FE" w:rsidP="00E127FE"/>
    <w:p w14:paraId="0DD0D3DC" w14:textId="77777777" w:rsidR="00E127FE" w:rsidRDefault="00E127FE" w:rsidP="00E127FE"/>
    <w:p w14:paraId="1F5C4A28" w14:textId="77777777" w:rsidR="00E127FE" w:rsidRDefault="00E127FE" w:rsidP="00E127FE"/>
    <w:p w14:paraId="3295B2F4" w14:textId="77777777" w:rsidR="00E127FE" w:rsidRDefault="00E127FE" w:rsidP="00E127FE"/>
    <w:p w14:paraId="33FF0CFD" w14:textId="77777777" w:rsidR="00E127FE" w:rsidRDefault="00E127FE" w:rsidP="00E127FE"/>
    <w:p w14:paraId="5AA21149" w14:textId="77777777" w:rsidR="00E127FE" w:rsidRDefault="00E127FE" w:rsidP="00E127FE"/>
    <w:p w14:paraId="167E1362" w14:textId="77777777" w:rsidR="00E127FE" w:rsidRDefault="00E127FE" w:rsidP="00E127FE"/>
    <w:p w14:paraId="7DBA65B9" w14:textId="77777777" w:rsidR="00E127FE" w:rsidRDefault="00E127FE" w:rsidP="00E127FE"/>
    <w:p w14:paraId="72DD6337" w14:textId="77777777" w:rsidR="00E127FE" w:rsidRDefault="00E127FE" w:rsidP="00E127FE"/>
    <w:p w14:paraId="32341C4F" w14:textId="77777777" w:rsidR="00E127FE" w:rsidRDefault="00E127FE" w:rsidP="00E127FE"/>
    <w:p w14:paraId="142EC8C3" w14:textId="77777777" w:rsidR="00E127FE" w:rsidRDefault="00E127FE" w:rsidP="00E127FE"/>
    <w:p w14:paraId="61D88DF2" w14:textId="77777777" w:rsidR="00E127FE" w:rsidRDefault="00E127FE" w:rsidP="00E127FE"/>
    <w:p w14:paraId="4BCA6417" w14:textId="77777777" w:rsidR="00E127FE" w:rsidRDefault="00E127FE" w:rsidP="00E127FE"/>
    <w:p w14:paraId="2E6EA4C4" w14:textId="77777777" w:rsidR="00E127FE" w:rsidRDefault="00E127FE" w:rsidP="00E127FE"/>
    <w:p w14:paraId="65B3C7F2" w14:textId="77777777" w:rsidR="00E127FE" w:rsidRDefault="00E127FE" w:rsidP="00E127FE"/>
    <w:p w14:paraId="3D0A7976" w14:textId="77777777" w:rsidR="00E127FE" w:rsidRDefault="00E127FE" w:rsidP="00E127FE"/>
    <w:p w14:paraId="55E288F2" w14:textId="77777777" w:rsidR="00E127FE" w:rsidRDefault="00E127FE" w:rsidP="00E127FE"/>
    <w:p w14:paraId="6EAC8706" w14:textId="77777777" w:rsidR="00E127FE" w:rsidRDefault="00E127FE" w:rsidP="00E127FE"/>
    <w:p w14:paraId="6BC4EC96" w14:textId="77777777" w:rsidR="00E127FE" w:rsidRDefault="00E127FE" w:rsidP="00E127FE"/>
    <w:p w14:paraId="7CB5169F" w14:textId="77777777" w:rsidR="00E127FE" w:rsidRDefault="00E127FE" w:rsidP="00E127FE"/>
    <w:p w14:paraId="4A31D3C3" w14:textId="77777777" w:rsidR="00E127FE" w:rsidRDefault="00E127FE" w:rsidP="00E127FE"/>
    <w:p w14:paraId="7495BF5F" w14:textId="77777777" w:rsidR="00E127FE" w:rsidRDefault="00E127FE" w:rsidP="00E127FE"/>
    <w:p w14:paraId="2FDB900E" w14:textId="77777777" w:rsidR="00E127FE" w:rsidRDefault="00E127FE" w:rsidP="00E127FE"/>
    <w:p w14:paraId="15323C56" w14:textId="77777777" w:rsidR="00E127FE" w:rsidRDefault="00E127FE" w:rsidP="00E127FE"/>
    <w:p w14:paraId="43415B26" w14:textId="77777777" w:rsidR="00E127FE" w:rsidRDefault="00E127FE" w:rsidP="00E127FE"/>
    <w:p w14:paraId="3D52AB94" w14:textId="77777777" w:rsidR="00E127FE" w:rsidRDefault="00E127FE" w:rsidP="00E127FE"/>
    <w:p w14:paraId="278D2063" w14:textId="77777777" w:rsidR="00E127FE" w:rsidRDefault="00E127FE" w:rsidP="00E127FE"/>
    <w:p w14:paraId="6C2044B6" w14:textId="77777777" w:rsidR="00E127FE" w:rsidRDefault="00E127FE" w:rsidP="00E127FE"/>
    <w:p w14:paraId="2CF8F6A6" w14:textId="77777777" w:rsidR="00E127FE" w:rsidRDefault="00E127FE" w:rsidP="00E127FE"/>
    <w:p w14:paraId="661B13F2" w14:textId="77777777" w:rsidR="00E127FE" w:rsidRDefault="00E127FE" w:rsidP="00E127FE"/>
    <w:p w14:paraId="37D91C5B" w14:textId="77777777" w:rsidR="00E127FE" w:rsidRDefault="00E127FE" w:rsidP="00E127FE"/>
    <w:p w14:paraId="1F21A90D" w14:textId="77777777" w:rsidR="00634127" w:rsidRDefault="00634127" w:rsidP="00E127FE"/>
    <w:p w14:paraId="695F10F7" w14:textId="77777777" w:rsidR="00634127" w:rsidRDefault="00634127" w:rsidP="00E127FE"/>
    <w:p w14:paraId="7F1ACB3D" w14:textId="77777777" w:rsidR="00634127" w:rsidRDefault="00634127" w:rsidP="00E127FE"/>
    <w:p w14:paraId="41F3D880" w14:textId="77777777" w:rsidR="00634127" w:rsidRPr="00E127FE" w:rsidRDefault="00634127" w:rsidP="00E127FE"/>
    <w:sectPr w:rsidR="00634127" w:rsidRPr="00E127FE" w:rsidSect="00CC4BB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7BE1C" w14:textId="77777777" w:rsidR="00F73468" w:rsidRDefault="00F73468" w:rsidP="00E127FE">
      <w:pPr>
        <w:spacing w:after="0" w:line="240" w:lineRule="auto"/>
      </w:pPr>
      <w:r>
        <w:separator/>
      </w:r>
    </w:p>
  </w:endnote>
  <w:endnote w:type="continuationSeparator" w:id="0">
    <w:p w14:paraId="216E39C3" w14:textId="77777777" w:rsidR="00F73468" w:rsidRDefault="00F73468" w:rsidP="00E12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1689C" w14:textId="77777777" w:rsidR="00F73468" w:rsidRDefault="00F73468" w:rsidP="00E127FE">
      <w:pPr>
        <w:spacing w:after="0" w:line="240" w:lineRule="auto"/>
      </w:pPr>
      <w:r>
        <w:separator/>
      </w:r>
    </w:p>
  </w:footnote>
  <w:footnote w:type="continuationSeparator" w:id="0">
    <w:p w14:paraId="4E3858C5" w14:textId="77777777" w:rsidR="00F73468" w:rsidRDefault="00F73468" w:rsidP="00E12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15"/>
    <w:multiLevelType w:val="multilevel"/>
    <w:tmpl w:val="9B20BA44"/>
    <w:lvl w:ilvl="0">
      <w:start w:val="1"/>
      <w:numFmt w:val="bullet"/>
      <w:lvlText w:val="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180"/>
        </w:tabs>
        <w:ind w:left="11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0"/>
        </w:tabs>
        <w:ind w:left="15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0"/>
        </w:tabs>
        <w:ind w:left="22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0"/>
        </w:tabs>
        <w:ind w:left="26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0"/>
        </w:tabs>
        <w:ind w:left="33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0"/>
        </w:tabs>
        <w:ind w:left="3700" w:hanging="360"/>
      </w:pPr>
      <w:rPr>
        <w:rFonts w:ascii="OpenSymbol" w:hAnsi="OpenSymbol" w:cs="OpenSymbol"/>
      </w:rPr>
    </w:lvl>
  </w:abstractNum>
  <w:abstractNum w:abstractNumId="4" w15:restartNumberingAfterBreak="0">
    <w:nsid w:val="0076597B"/>
    <w:multiLevelType w:val="hybridMultilevel"/>
    <w:tmpl w:val="03425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170CA2"/>
    <w:multiLevelType w:val="hybridMultilevel"/>
    <w:tmpl w:val="5F966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946A9"/>
    <w:multiLevelType w:val="hybridMultilevel"/>
    <w:tmpl w:val="E5C2D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F41A5"/>
    <w:multiLevelType w:val="hybridMultilevel"/>
    <w:tmpl w:val="4ACAA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92D50"/>
    <w:multiLevelType w:val="hybridMultilevel"/>
    <w:tmpl w:val="643015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65A2"/>
    <w:multiLevelType w:val="hybridMultilevel"/>
    <w:tmpl w:val="5F966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94E"/>
    <w:multiLevelType w:val="hybridMultilevel"/>
    <w:tmpl w:val="550C0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E334E"/>
    <w:multiLevelType w:val="multilevel"/>
    <w:tmpl w:val="03FE67E4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4"/>
      <w:numFmt w:val="decimal"/>
      <w:lvlText w:val="%1-%2"/>
      <w:lvlJc w:val="left"/>
      <w:pPr>
        <w:ind w:left="930" w:hanging="360"/>
      </w:pPr>
      <w:rPr>
        <w:rFonts w:eastAsia="Times New Roman" w:hint="default"/>
      </w:rPr>
    </w:lvl>
    <w:lvl w:ilvl="2">
      <w:start w:val="1"/>
      <w:numFmt w:val="decimal"/>
      <w:lvlText w:val="%1-%2.%3"/>
      <w:lvlJc w:val="left"/>
      <w:pPr>
        <w:ind w:left="1860" w:hanging="720"/>
      </w:pPr>
      <w:rPr>
        <w:rFonts w:eastAsia="Times New Roman" w:hint="default"/>
      </w:rPr>
    </w:lvl>
    <w:lvl w:ilvl="3">
      <w:start w:val="1"/>
      <w:numFmt w:val="decimal"/>
      <w:lvlText w:val="%1-%2.%3.%4"/>
      <w:lvlJc w:val="left"/>
      <w:pPr>
        <w:ind w:left="2430" w:hanging="720"/>
      </w:pPr>
      <w:rPr>
        <w:rFonts w:eastAsia="Times New Roman" w:hint="default"/>
      </w:rPr>
    </w:lvl>
    <w:lvl w:ilvl="4">
      <w:start w:val="1"/>
      <w:numFmt w:val="decimal"/>
      <w:lvlText w:val="%1-%2.%3.%4.%5"/>
      <w:lvlJc w:val="left"/>
      <w:pPr>
        <w:ind w:left="3360" w:hanging="1080"/>
      </w:pPr>
      <w:rPr>
        <w:rFonts w:eastAsia="Times New Roman" w:hint="default"/>
      </w:rPr>
    </w:lvl>
    <w:lvl w:ilvl="5">
      <w:start w:val="1"/>
      <w:numFmt w:val="decimal"/>
      <w:lvlText w:val="%1-%2.%3.%4.%5.%6"/>
      <w:lvlJc w:val="left"/>
      <w:pPr>
        <w:ind w:left="3930" w:hanging="1080"/>
      </w:pPr>
      <w:rPr>
        <w:rFonts w:eastAsia="Times New Roman" w:hint="default"/>
      </w:rPr>
    </w:lvl>
    <w:lvl w:ilvl="6">
      <w:start w:val="1"/>
      <w:numFmt w:val="decimal"/>
      <w:lvlText w:val="%1-%2.%3.%4.%5.%6.%7"/>
      <w:lvlJc w:val="left"/>
      <w:pPr>
        <w:ind w:left="4860" w:hanging="1440"/>
      </w:pPr>
      <w:rPr>
        <w:rFonts w:eastAsia="Times New Roman" w:hint="default"/>
      </w:rPr>
    </w:lvl>
    <w:lvl w:ilvl="7">
      <w:start w:val="1"/>
      <w:numFmt w:val="decimal"/>
      <w:lvlText w:val="%1-%2.%3.%4.%5.%6.%7.%8"/>
      <w:lvlJc w:val="left"/>
      <w:pPr>
        <w:ind w:left="5430" w:hanging="1440"/>
      </w:pPr>
      <w:rPr>
        <w:rFonts w:eastAsia="Times New Roman" w:hint="default"/>
      </w:rPr>
    </w:lvl>
    <w:lvl w:ilvl="8">
      <w:start w:val="1"/>
      <w:numFmt w:val="decimal"/>
      <w:lvlText w:val="%1-%2.%3.%4.%5.%6.%7.%8.%9"/>
      <w:lvlJc w:val="left"/>
      <w:pPr>
        <w:ind w:left="6360" w:hanging="1800"/>
      </w:pPr>
      <w:rPr>
        <w:rFonts w:eastAsia="Times New Roman" w:hint="default"/>
      </w:rPr>
    </w:lvl>
  </w:abstractNum>
  <w:abstractNum w:abstractNumId="12" w15:restartNumberingAfterBreak="0">
    <w:nsid w:val="376555A9"/>
    <w:multiLevelType w:val="hybridMultilevel"/>
    <w:tmpl w:val="490231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7F02D2D"/>
    <w:multiLevelType w:val="hybridMultilevel"/>
    <w:tmpl w:val="B078A2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6349D"/>
    <w:multiLevelType w:val="hybridMultilevel"/>
    <w:tmpl w:val="83EC6D6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BAD0BA7"/>
    <w:multiLevelType w:val="hybridMultilevel"/>
    <w:tmpl w:val="82546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16530"/>
    <w:multiLevelType w:val="multilevel"/>
    <w:tmpl w:val="677220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5A16721"/>
    <w:multiLevelType w:val="hybridMultilevel"/>
    <w:tmpl w:val="4BE63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E7A14"/>
    <w:multiLevelType w:val="multilevel"/>
    <w:tmpl w:val="21F4F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9" w15:restartNumberingAfterBreak="0">
    <w:nsid w:val="4AC65259"/>
    <w:multiLevelType w:val="hybridMultilevel"/>
    <w:tmpl w:val="E356E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9591D"/>
    <w:multiLevelType w:val="hybridMultilevel"/>
    <w:tmpl w:val="F5683F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B6E67"/>
    <w:multiLevelType w:val="hybridMultilevel"/>
    <w:tmpl w:val="542EBA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63E4CCC"/>
    <w:multiLevelType w:val="multilevel"/>
    <w:tmpl w:val="DCC2A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A47235"/>
    <w:multiLevelType w:val="hybridMultilevel"/>
    <w:tmpl w:val="C570DD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B15804"/>
    <w:multiLevelType w:val="hybridMultilevel"/>
    <w:tmpl w:val="D78470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74111"/>
    <w:multiLevelType w:val="multilevel"/>
    <w:tmpl w:val="D530510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6" w15:restartNumberingAfterBreak="0">
    <w:nsid w:val="5D3F05D2"/>
    <w:multiLevelType w:val="hybridMultilevel"/>
    <w:tmpl w:val="039A82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6129B"/>
    <w:multiLevelType w:val="hybridMultilevel"/>
    <w:tmpl w:val="E32A6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544CBE"/>
    <w:multiLevelType w:val="hybridMultilevel"/>
    <w:tmpl w:val="93465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7496C"/>
    <w:multiLevelType w:val="hybridMultilevel"/>
    <w:tmpl w:val="D3D05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A822BE"/>
    <w:multiLevelType w:val="hybridMultilevel"/>
    <w:tmpl w:val="1A78E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8B1B9F"/>
    <w:multiLevelType w:val="hybridMultilevel"/>
    <w:tmpl w:val="9C7E30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65103"/>
    <w:multiLevelType w:val="hybridMultilevel"/>
    <w:tmpl w:val="4BEE4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2003742">
    <w:abstractNumId w:val="25"/>
  </w:num>
  <w:num w:numId="2" w16cid:durableId="2135446669">
    <w:abstractNumId w:val="10"/>
  </w:num>
  <w:num w:numId="3" w16cid:durableId="296759696">
    <w:abstractNumId w:val="17"/>
  </w:num>
  <w:num w:numId="4" w16cid:durableId="620692138">
    <w:abstractNumId w:val="15"/>
  </w:num>
  <w:num w:numId="5" w16cid:durableId="1092160412">
    <w:abstractNumId w:val="4"/>
  </w:num>
  <w:num w:numId="6" w16cid:durableId="1796097902">
    <w:abstractNumId w:val="27"/>
  </w:num>
  <w:num w:numId="7" w16cid:durableId="768623104">
    <w:abstractNumId w:val="29"/>
  </w:num>
  <w:num w:numId="8" w16cid:durableId="995953968">
    <w:abstractNumId w:val="5"/>
  </w:num>
  <w:num w:numId="9" w16cid:durableId="588273394">
    <w:abstractNumId w:val="19"/>
  </w:num>
  <w:num w:numId="10" w16cid:durableId="829908002">
    <w:abstractNumId w:val="7"/>
  </w:num>
  <w:num w:numId="11" w16cid:durableId="767963923">
    <w:abstractNumId w:val="9"/>
  </w:num>
  <w:num w:numId="12" w16cid:durableId="717363196">
    <w:abstractNumId w:val="28"/>
  </w:num>
  <w:num w:numId="13" w16cid:durableId="1933859717">
    <w:abstractNumId w:val="6"/>
  </w:num>
  <w:num w:numId="14" w16cid:durableId="1834644045">
    <w:abstractNumId w:val="16"/>
  </w:num>
  <w:num w:numId="15" w16cid:durableId="1531607289">
    <w:abstractNumId w:val="11"/>
  </w:num>
  <w:num w:numId="16" w16cid:durableId="736826459">
    <w:abstractNumId w:val="22"/>
  </w:num>
  <w:num w:numId="17" w16cid:durableId="1474104483">
    <w:abstractNumId w:val="14"/>
  </w:num>
  <w:num w:numId="18" w16cid:durableId="156116886">
    <w:abstractNumId w:val="23"/>
  </w:num>
  <w:num w:numId="19" w16cid:durableId="1821187782">
    <w:abstractNumId w:val="31"/>
  </w:num>
  <w:num w:numId="20" w16cid:durableId="855735478">
    <w:abstractNumId w:val="20"/>
  </w:num>
  <w:num w:numId="21" w16cid:durableId="1260407476">
    <w:abstractNumId w:val="13"/>
  </w:num>
  <w:num w:numId="22" w16cid:durableId="910039236">
    <w:abstractNumId w:val="8"/>
  </w:num>
  <w:num w:numId="23" w16cid:durableId="1055078913">
    <w:abstractNumId w:val="2"/>
  </w:num>
  <w:num w:numId="24" w16cid:durableId="1047871405">
    <w:abstractNumId w:val="3"/>
  </w:num>
  <w:num w:numId="25" w16cid:durableId="1841391206">
    <w:abstractNumId w:val="24"/>
  </w:num>
  <w:num w:numId="26" w16cid:durableId="2085832789">
    <w:abstractNumId w:val="18"/>
  </w:num>
  <w:num w:numId="27" w16cid:durableId="362873607">
    <w:abstractNumId w:val="26"/>
  </w:num>
  <w:num w:numId="28" w16cid:durableId="460422891">
    <w:abstractNumId w:val="0"/>
  </w:num>
  <w:num w:numId="29" w16cid:durableId="1937249522">
    <w:abstractNumId w:val="1"/>
  </w:num>
  <w:num w:numId="30" w16cid:durableId="445924960">
    <w:abstractNumId w:val="12"/>
  </w:num>
  <w:num w:numId="31" w16cid:durableId="1226449815">
    <w:abstractNumId w:val="21"/>
  </w:num>
  <w:num w:numId="32" w16cid:durableId="945188448">
    <w:abstractNumId w:val="30"/>
  </w:num>
  <w:num w:numId="33" w16cid:durableId="210449243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27FE"/>
    <w:rsid w:val="00035D4F"/>
    <w:rsid w:val="001E4857"/>
    <w:rsid w:val="00226C0D"/>
    <w:rsid w:val="00350FDE"/>
    <w:rsid w:val="004C7474"/>
    <w:rsid w:val="00510102"/>
    <w:rsid w:val="0060196D"/>
    <w:rsid w:val="00634127"/>
    <w:rsid w:val="006360A5"/>
    <w:rsid w:val="00653002"/>
    <w:rsid w:val="0069596D"/>
    <w:rsid w:val="006F78EC"/>
    <w:rsid w:val="00765E68"/>
    <w:rsid w:val="00874D3D"/>
    <w:rsid w:val="008A670E"/>
    <w:rsid w:val="009962F6"/>
    <w:rsid w:val="009C5828"/>
    <w:rsid w:val="00B571AA"/>
    <w:rsid w:val="00C42A87"/>
    <w:rsid w:val="00C45010"/>
    <w:rsid w:val="00CC4BB1"/>
    <w:rsid w:val="00D6675C"/>
    <w:rsid w:val="00DE02C7"/>
    <w:rsid w:val="00E127FE"/>
    <w:rsid w:val="00E83354"/>
    <w:rsid w:val="00EE07DA"/>
    <w:rsid w:val="00F47741"/>
    <w:rsid w:val="00F7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629CD"/>
  <w15:docId w15:val="{3F954BCC-DD38-4E4D-A214-5EC36A4BA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7FE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1E48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27FE"/>
  </w:style>
  <w:style w:type="paragraph" w:styleId="a5">
    <w:name w:val="footer"/>
    <w:basedOn w:val="a"/>
    <w:link w:val="a6"/>
    <w:uiPriority w:val="99"/>
    <w:unhideWhenUsed/>
    <w:rsid w:val="00E12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27FE"/>
  </w:style>
  <w:style w:type="paragraph" w:styleId="a7">
    <w:name w:val="Balloon Text"/>
    <w:basedOn w:val="a"/>
    <w:link w:val="a8"/>
    <w:uiPriority w:val="99"/>
    <w:semiHidden/>
    <w:unhideWhenUsed/>
    <w:rsid w:val="00E12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27F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E48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9">
    <w:name w:val="Table Grid"/>
    <w:basedOn w:val="a1"/>
    <w:uiPriority w:val="59"/>
    <w:rsid w:val="001E4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E4857"/>
  </w:style>
  <w:style w:type="paragraph" w:styleId="HTML">
    <w:name w:val="HTML Preformatted"/>
    <w:basedOn w:val="a"/>
    <w:link w:val="HTML0"/>
    <w:rsid w:val="001E48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E48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E4857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pacing w:val="-9"/>
      <w:sz w:val="24"/>
      <w:szCs w:val="24"/>
      <w:lang w:eastAsia="ru-RU"/>
    </w:rPr>
  </w:style>
  <w:style w:type="paragraph" w:styleId="ab">
    <w:name w:val="No Spacing"/>
    <w:uiPriority w:val="1"/>
    <w:qFormat/>
    <w:rsid w:val="001E4857"/>
    <w:pPr>
      <w:spacing w:after="0" w:line="240" w:lineRule="auto"/>
    </w:pPr>
    <w:rPr>
      <w:rFonts w:ascii="Calibri" w:eastAsia="Times New Roman" w:hAnsi="Calibri" w:cs="Times New Roman"/>
      <w:spacing w:val="-9"/>
      <w:sz w:val="24"/>
      <w:szCs w:val="24"/>
      <w:lang w:eastAsia="ru-RU"/>
    </w:rPr>
  </w:style>
  <w:style w:type="character" w:customStyle="1" w:styleId="grame">
    <w:name w:val="grame"/>
    <w:basedOn w:val="a0"/>
    <w:rsid w:val="001E4857"/>
  </w:style>
  <w:style w:type="paragraph" w:styleId="ac">
    <w:name w:val="Normal (Web)"/>
    <w:basedOn w:val="a"/>
    <w:uiPriority w:val="99"/>
    <w:rsid w:val="001E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rsid w:val="001E4857"/>
    <w:rPr>
      <w:rFonts w:ascii="Arial" w:hAnsi="Arial" w:cs="Arial" w:hint="default"/>
      <w:sz w:val="24"/>
      <w:szCs w:val="24"/>
    </w:rPr>
  </w:style>
  <w:style w:type="character" w:styleId="ad">
    <w:name w:val="Strong"/>
    <w:qFormat/>
    <w:rsid w:val="001E4857"/>
    <w:rPr>
      <w:b/>
      <w:bCs/>
    </w:rPr>
  </w:style>
  <w:style w:type="paragraph" w:styleId="ae">
    <w:name w:val="Body Text Indent"/>
    <w:basedOn w:val="a"/>
    <w:link w:val="af"/>
    <w:rsid w:val="001E4857"/>
    <w:pPr>
      <w:spacing w:after="120" w:line="240" w:lineRule="auto"/>
      <w:ind w:left="283"/>
    </w:pPr>
    <w:rPr>
      <w:rFonts w:ascii="Calibri" w:eastAsia="Calibri" w:hAnsi="Calibri" w:cs="Calibri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1E4857"/>
    <w:rPr>
      <w:rFonts w:ascii="Calibri" w:eastAsia="Calibri" w:hAnsi="Calibri" w:cs="Calibri"/>
      <w:sz w:val="24"/>
      <w:szCs w:val="24"/>
      <w:lang w:eastAsia="ru-RU"/>
    </w:rPr>
  </w:style>
  <w:style w:type="paragraph" w:customStyle="1" w:styleId="af0">
    <w:name w:val="Содержимое таблицы"/>
    <w:basedOn w:val="a"/>
    <w:rsid w:val="001E485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Абзац списка1"/>
    <w:basedOn w:val="a"/>
    <w:rsid w:val="001E4857"/>
    <w:pPr>
      <w:spacing w:after="0" w:line="360" w:lineRule="auto"/>
      <w:ind w:left="720" w:firstLine="708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msonormalcxspmiddle">
    <w:name w:val="msonormalcxspmiddle"/>
    <w:basedOn w:val="a"/>
    <w:rsid w:val="001E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1E4857"/>
  </w:style>
  <w:style w:type="paragraph" w:customStyle="1" w:styleId="Zag2">
    <w:name w:val="Zag_2"/>
    <w:basedOn w:val="a"/>
    <w:uiPriority w:val="99"/>
    <w:rsid w:val="001E485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af1">
    <w:name w:val="Знак"/>
    <w:basedOn w:val="a"/>
    <w:uiPriority w:val="99"/>
    <w:rsid w:val="001E4857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2">
    <w:name w:val="Body Text"/>
    <w:basedOn w:val="a"/>
    <w:link w:val="af3"/>
    <w:uiPriority w:val="99"/>
    <w:semiHidden/>
    <w:unhideWhenUsed/>
    <w:rsid w:val="001E485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1E48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E4857"/>
    <w:rPr>
      <w:i/>
      <w:iCs/>
    </w:rPr>
  </w:style>
  <w:style w:type="character" w:customStyle="1" w:styleId="b-serp-urlitem">
    <w:name w:val="b-serp-url__item"/>
    <w:basedOn w:val="a0"/>
    <w:rsid w:val="001E4857"/>
  </w:style>
  <w:style w:type="character" w:styleId="af5">
    <w:name w:val="Hyperlink"/>
    <w:basedOn w:val="a0"/>
    <w:uiPriority w:val="99"/>
    <w:semiHidden/>
    <w:unhideWhenUsed/>
    <w:rsid w:val="001E4857"/>
    <w:rPr>
      <w:color w:val="0000FF"/>
      <w:u w:val="single"/>
    </w:rPr>
  </w:style>
  <w:style w:type="character" w:customStyle="1" w:styleId="b-serp-urlmark">
    <w:name w:val="b-serp-url__mark"/>
    <w:basedOn w:val="a0"/>
    <w:rsid w:val="001E4857"/>
  </w:style>
  <w:style w:type="character" w:customStyle="1" w:styleId="b-serp-url">
    <w:name w:val="b-serp-url"/>
    <w:basedOn w:val="a0"/>
    <w:rsid w:val="001E4857"/>
  </w:style>
  <w:style w:type="character" w:customStyle="1" w:styleId="11">
    <w:name w:val="Просмотренная гиперссылка1"/>
    <w:basedOn w:val="a0"/>
    <w:uiPriority w:val="99"/>
    <w:semiHidden/>
    <w:unhideWhenUsed/>
    <w:rsid w:val="001E4857"/>
    <w:rPr>
      <w:color w:val="800080"/>
      <w:u w:val="single"/>
    </w:rPr>
  </w:style>
  <w:style w:type="paragraph" w:customStyle="1" w:styleId="project-title">
    <w:name w:val="project-title"/>
    <w:basedOn w:val="a"/>
    <w:rsid w:val="001E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ject-description">
    <w:name w:val="project-description"/>
    <w:basedOn w:val="a"/>
    <w:rsid w:val="001E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llowedHyperlink"/>
    <w:basedOn w:val="a0"/>
    <w:uiPriority w:val="99"/>
    <w:semiHidden/>
    <w:unhideWhenUsed/>
    <w:rsid w:val="001E48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5091</Words>
  <Characters>29023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Наташа</cp:lastModifiedBy>
  <cp:revision>16</cp:revision>
  <dcterms:created xsi:type="dcterms:W3CDTF">2017-02-25T10:14:00Z</dcterms:created>
  <dcterms:modified xsi:type="dcterms:W3CDTF">2022-10-17T03:35:00Z</dcterms:modified>
</cp:coreProperties>
</file>